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40E8C0" w14:textId="5C21C076" w:rsidR="00653FCF" w:rsidRPr="00482CD6" w:rsidRDefault="00653FCF" w:rsidP="00900F37">
      <w:pPr>
        <w:spacing w:line="288" w:lineRule="auto"/>
        <w:ind w:right="140"/>
        <w:rPr>
          <w:sz w:val="18"/>
          <w:szCs w:val="18"/>
        </w:rPr>
      </w:pPr>
    </w:p>
    <w:p w14:paraId="642E063C" w14:textId="77777777" w:rsidR="00377896" w:rsidRPr="00482CD6" w:rsidRDefault="00377896" w:rsidP="00377896">
      <w:pPr>
        <w:widowControl w:val="0"/>
        <w:autoSpaceDE w:val="0"/>
        <w:autoSpaceDN w:val="0"/>
        <w:adjustRightInd w:val="0"/>
        <w:ind w:left="1486" w:hanging="1486"/>
        <w:jc w:val="right"/>
        <w:rPr>
          <w:b/>
          <w:bCs/>
          <w:sz w:val="23"/>
          <w:szCs w:val="23"/>
        </w:rPr>
      </w:pPr>
      <w:r w:rsidRPr="00482CD6">
        <w:rPr>
          <w:b/>
          <w:bCs/>
          <w:sz w:val="23"/>
          <w:szCs w:val="23"/>
        </w:rPr>
        <w:t xml:space="preserve">Załącznik Nr 4 do </w:t>
      </w:r>
      <w:r w:rsidR="00523A42" w:rsidRPr="00482CD6">
        <w:rPr>
          <w:b/>
          <w:bCs/>
          <w:sz w:val="23"/>
          <w:szCs w:val="23"/>
        </w:rPr>
        <w:t>SWZ</w:t>
      </w:r>
    </w:p>
    <w:p w14:paraId="54B208A2" w14:textId="77777777" w:rsidR="00377896" w:rsidRPr="00482CD6" w:rsidRDefault="000844FE" w:rsidP="00377896">
      <w:pPr>
        <w:widowControl w:val="0"/>
        <w:autoSpaceDE w:val="0"/>
        <w:autoSpaceDN w:val="0"/>
        <w:adjustRightInd w:val="0"/>
        <w:ind w:left="1486" w:hanging="1486"/>
        <w:jc w:val="right"/>
        <w:rPr>
          <w:b/>
          <w:bCs/>
          <w:sz w:val="23"/>
          <w:szCs w:val="23"/>
        </w:rPr>
      </w:pPr>
      <w:r w:rsidRPr="00482CD6">
        <w:rPr>
          <w:b/>
          <w:bCs/>
          <w:sz w:val="23"/>
          <w:szCs w:val="23"/>
        </w:rPr>
        <w:t>(dotyczy Zadania I, II</w:t>
      </w:r>
      <w:r w:rsidR="00F560AC" w:rsidRPr="00482CD6">
        <w:rPr>
          <w:b/>
          <w:bCs/>
          <w:sz w:val="23"/>
          <w:szCs w:val="23"/>
        </w:rPr>
        <w:t>, III</w:t>
      </w:r>
      <w:r w:rsidRPr="00482CD6">
        <w:rPr>
          <w:b/>
          <w:bCs/>
          <w:sz w:val="23"/>
          <w:szCs w:val="23"/>
        </w:rPr>
        <w:t>)</w:t>
      </w:r>
    </w:p>
    <w:p w14:paraId="4D020AB7" w14:textId="77777777" w:rsidR="00C919DE" w:rsidRPr="00482CD6" w:rsidRDefault="00C919DE" w:rsidP="00C919DE">
      <w:pPr>
        <w:spacing w:line="271" w:lineRule="auto"/>
        <w:ind w:left="2832" w:firstLine="708"/>
        <w:rPr>
          <w:b/>
          <w:sz w:val="26"/>
          <w:szCs w:val="26"/>
        </w:rPr>
      </w:pPr>
    </w:p>
    <w:p w14:paraId="6261DC7B" w14:textId="77777777" w:rsidR="00C919DE" w:rsidRPr="00482CD6" w:rsidRDefault="00C919DE" w:rsidP="00C919DE">
      <w:pPr>
        <w:spacing w:line="271" w:lineRule="auto"/>
        <w:ind w:left="2832" w:firstLine="708"/>
        <w:rPr>
          <w:b/>
          <w:sz w:val="26"/>
          <w:szCs w:val="26"/>
        </w:rPr>
      </w:pPr>
    </w:p>
    <w:p w14:paraId="5F5437E5" w14:textId="77777777" w:rsidR="00C919DE" w:rsidRPr="00482CD6" w:rsidRDefault="00C919DE" w:rsidP="00C919DE">
      <w:pPr>
        <w:spacing w:line="271" w:lineRule="auto"/>
        <w:ind w:left="2832" w:firstLine="708"/>
        <w:rPr>
          <w:b/>
          <w:sz w:val="26"/>
          <w:szCs w:val="26"/>
        </w:rPr>
      </w:pPr>
      <w:r w:rsidRPr="00482CD6">
        <w:rPr>
          <w:b/>
          <w:sz w:val="26"/>
          <w:szCs w:val="26"/>
        </w:rPr>
        <w:t>Zamawiający:</w:t>
      </w:r>
    </w:p>
    <w:p w14:paraId="3CF12488" w14:textId="77777777" w:rsidR="00C919DE" w:rsidRPr="00482CD6" w:rsidRDefault="00C919DE" w:rsidP="00C919DE">
      <w:pPr>
        <w:spacing w:line="271" w:lineRule="auto"/>
        <w:ind w:left="3540"/>
        <w:rPr>
          <w:b/>
          <w:i/>
          <w:sz w:val="26"/>
          <w:szCs w:val="26"/>
        </w:rPr>
      </w:pPr>
      <w:r w:rsidRPr="00482CD6">
        <w:rPr>
          <w:b/>
          <w:i/>
          <w:sz w:val="26"/>
          <w:szCs w:val="26"/>
        </w:rPr>
        <w:t>41. Baza Lotnictwa Szkolnego w Dęblinie</w:t>
      </w:r>
    </w:p>
    <w:p w14:paraId="0A13552B" w14:textId="77777777" w:rsidR="00C919DE" w:rsidRPr="00482CD6" w:rsidRDefault="00C919DE" w:rsidP="00C919DE">
      <w:pPr>
        <w:spacing w:line="271" w:lineRule="auto"/>
        <w:ind w:left="3540"/>
        <w:rPr>
          <w:b/>
          <w:i/>
          <w:sz w:val="26"/>
          <w:szCs w:val="26"/>
        </w:rPr>
      </w:pPr>
      <w:r w:rsidRPr="00482CD6">
        <w:rPr>
          <w:b/>
          <w:i/>
          <w:sz w:val="26"/>
          <w:szCs w:val="26"/>
        </w:rPr>
        <w:t>ul. Brygady Pościgowej 5</w:t>
      </w:r>
    </w:p>
    <w:p w14:paraId="22B70B58" w14:textId="77777777" w:rsidR="00C919DE" w:rsidRPr="00482CD6" w:rsidRDefault="00C919DE" w:rsidP="00C919DE">
      <w:pPr>
        <w:spacing w:line="271" w:lineRule="auto"/>
        <w:ind w:left="3540"/>
        <w:rPr>
          <w:b/>
          <w:i/>
          <w:sz w:val="26"/>
          <w:szCs w:val="26"/>
        </w:rPr>
      </w:pPr>
      <w:r w:rsidRPr="00482CD6">
        <w:rPr>
          <w:b/>
          <w:i/>
          <w:sz w:val="26"/>
          <w:szCs w:val="26"/>
        </w:rPr>
        <w:t>08-521 Dęblin</w:t>
      </w:r>
    </w:p>
    <w:p w14:paraId="633AF5B3" w14:textId="77777777" w:rsidR="00C919DE" w:rsidRPr="00482CD6" w:rsidRDefault="00C919DE" w:rsidP="00C919DE">
      <w:pPr>
        <w:spacing w:line="480" w:lineRule="auto"/>
        <w:ind w:left="3541"/>
        <w:rPr>
          <w:i/>
          <w:sz w:val="16"/>
          <w:szCs w:val="16"/>
        </w:rPr>
      </w:pPr>
      <w:r w:rsidRPr="00482CD6">
        <w:rPr>
          <w:i/>
          <w:sz w:val="16"/>
          <w:szCs w:val="16"/>
        </w:rPr>
        <w:t xml:space="preserve"> (pełna nazwa/firma, adres)</w:t>
      </w:r>
    </w:p>
    <w:p w14:paraId="67F0BFD9" w14:textId="77777777" w:rsidR="00C919DE" w:rsidRPr="00482CD6" w:rsidRDefault="00C919DE" w:rsidP="00C919DE">
      <w:pPr>
        <w:spacing w:after="120"/>
        <w:rPr>
          <w:b/>
          <w:sz w:val="26"/>
          <w:szCs w:val="26"/>
        </w:rPr>
      </w:pPr>
      <w:r w:rsidRPr="00482CD6">
        <w:rPr>
          <w:b/>
          <w:sz w:val="26"/>
          <w:szCs w:val="26"/>
        </w:rPr>
        <w:t>Wykonawca:</w:t>
      </w:r>
    </w:p>
    <w:p w14:paraId="19FCD049" w14:textId="77777777" w:rsidR="00C919DE" w:rsidRPr="00482CD6" w:rsidRDefault="00C919DE" w:rsidP="00C919DE">
      <w:pPr>
        <w:spacing w:line="360" w:lineRule="auto"/>
        <w:ind w:right="4677"/>
      </w:pPr>
      <w:r w:rsidRPr="00482CD6">
        <w:t>…………………………………………………………………………………………………..</w:t>
      </w:r>
    </w:p>
    <w:p w14:paraId="12CF3BF1" w14:textId="77777777" w:rsidR="00C919DE" w:rsidRPr="00482CD6" w:rsidRDefault="00C919DE" w:rsidP="00C919DE">
      <w:pPr>
        <w:spacing w:after="120"/>
        <w:ind w:right="4677"/>
        <w:rPr>
          <w:i/>
          <w:sz w:val="16"/>
          <w:szCs w:val="16"/>
        </w:rPr>
      </w:pPr>
      <w:r w:rsidRPr="00482CD6">
        <w:rPr>
          <w:i/>
          <w:sz w:val="16"/>
          <w:szCs w:val="16"/>
        </w:rPr>
        <w:t>(pełna nazwa/firma, adres, w zależności od podmiotu: NIP/PESEL, KRS/CEiDG)</w:t>
      </w:r>
    </w:p>
    <w:p w14:paraId="333B419A" w14:textId="77777777" w:rsidR="00C919DE" w:rsidRPr="00482CD6" w:rsidRDefault="00C919DE" w:rsidP="00C919DE">
      <w:pPr>
        <w:spacing w:after="240"/>
        <w:ind w:right="4677"/>
        <w:rPr>
          <w:sz w:val="26"/>
          <w:szCs w:val="26"/>
          <w:u w:val="single"/>
        </w:rPr>
      </w:pPr>
      <w:r w:rsidRPr="00482CD6">
        <w:rPr>
          <w:sz w:val="26"/>
          <w:szCs w:val="26"/>
          <w:u w:val="single"/>
        </w:rPr>
        <w:t>reprezentowany przez:</w:t>
      </w:r>
    </w:p>
    <w:p w14:paraId="03507B81" w14:textId="77777777" w:rsidR="00C919DE" w:rsidRPr="00482CD6" w:rsidRDefault="00C919DE" w:rsidP="00C919DE">
      <w:pPr>
        <w:ind w:right="4677"/>
      </w:pPr>
      <w:r w:rsidRPr="00482CD6">
        <w:t>…………………………………………………</w:t>
      </w:r>
    </w:p>
    <w:p w14:paraId="419EAD13" w14:textId="77777777" w:rsidR="00C919DE" w:rsidRPr="00482CD6" w:rsidRDefault="00C919DE" w:rsidP="00C919DE">
      <w:pPr>
        <w:ind w:right="4678"/>
      </w:pPr>
      <w:r w:rsidRPr="00482CD6">
        <w:t>…………………………………………………</w:t>
      </w:r>
    </w:p>
    <w:p w14:paraId="7F6287FE" w14:textId="77777777" w:rsidR="00C919DE" w:rsidRPr="00482CD6" w:rsidRDefault="00C919DE" w:rsidP="00C919DE">
      <w:pPr>
        <w:ind w:right="4677"/>
        <w:rPr>
          <w:i/>
          <w:sz w:val="16"/>
          <w:szCs w:val="16"/>
        </w:rPr>
      </w:pPr>
      <w:r w:rsidRPr="00482CD6">
        <w:rPr>
          <w:i/>
          <w:sz w:val="16"/>
          <w:szCs w:val="16"/>
        </w:rPr>
        <w:t>(imię, nazwisko, stanowisko/podstawa do reprezentacji)</w:t>
      </w:r>
    </w:p>
    <w:p w14:paraId="0208272B" w14:textId="77777777" w:rsidR="00C919DE" w:rsidRPr="00482CD6" w:rsidRDefault="00C919DE" w:rsidP="00C919DE">
      <w:pPr>
        <w:shd w:val="clear" w:color="auto" w:fill="BFBFBF"/>
        <w:spacing w:before="120" w:after="120"/>
        <w:jc w:val="center"/>
        <w:rPr>
          <w:rFonts w:eastAsia="Calibri"/>
          <w:b/>
          <w:sz w:val="2"/>
          <w:szCs w:val="2"/>
          <w:lang w:eastAsia="en-US"/>
        </w:rPr>
      </w:pPr>
    </w:p>
    <w:p w14:paraId="0DD354E5" w14:textId="77777777" w:rsidR="00C919DE" w:rsidRPr="00482CD6" w:rsidRDefault="00C919DE" w:rsidP="00C919DE">
      <w:pPr>
        <w:shd w:val="clear" w:color="auto" w:fill="BFBFBF"/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482CD6">
        <w:rPr>
          <w:rFonts w:eastAsia="Calibri"/>
          <w:b/>
          <w:sz w:val="28"/>
          <w:szCs w:val="28"/>
          <w:lang w:eastAsia="en-US"/>
        </w:rPr>
        <w:t xml:space="preserve">OŚWIADCZENIE WYKONAWCY </w:t>
      </w:r>
    </w:p>
    <w:p w14:paraId="7F6C987A" w14:textId="77777777" w:rsidR="00C919DE" w:rsidRPr="00482CD6" w:rsidRDefault="00C919DE" w:rsidP="00C919DE">
      <w:pPr>
        <w:shd w:val="clear" w:color="auto" w:fill="BFBFBF"/>
        <w:spacing w:line="276" w:lineRule="auto"/>
        <w:jc w:val="center"/>
        <w:rPr>
          <w:rFonts w:eastAsia="Calibri"/>
          <w:b/>
          <w:sz w:val="2"/>
          <w:szCs w:val="2"/>
          <w:lang w:eastAsia="en-US"/>
        </w:rPr>
      </w:pPr>
    </w:p>
    <w:p w14:paraId="04227583" w14:textId="77777777" w:rsidR="00C919DE" w:rsidRPr="00482CD6" w:rsidRDefault="00C919DE" w:rsidP="00C919DE">
      <w:pPr>
        <w:spacing w:line="276" w:lineRule="auto"/>
        <w:jc w:val="center"/>
        <w:rPr>
          <w:rFonts w:eastAsia="Calibri"/>
          <w:b/>
          <w:sz w:val="26"/>
          <w:szCs w:val="26"/>
          <w:lang w:eastAsia="en-US"/>
        </w:rPr>
      </w:pPr>
      <w:r w:rsidRPr="00482CD6">
        <w:rPr>
          <w:rFonts w:eastAsia="Calibri"/>
          <w:b/>
          <w:sz w:val="26"/>
          <w:szCs w:val="26"/>
          <w:lang w:eastAsia="en-US"/>
        </w:rPr>
        <w:t xml:space="preserve">dotyczące aktualności informacji zawartych w oświadczeniach, </w:t>
      </w:r>
      <w:r w:rsidRPr="00482CD6">
        <w:rPr>
          <w:rFonts w:eastAsia="Calibri"/>
          <w:b/>
          <w:sz w:val="26"/>
          <w:szCs w:val="26"/>
          <w:lang w:eastAsia="en-US"/>
        </w:rPr>
        <w:br/>
        <w:t>o których mowa w art. 125 ust. 1 ustawy z dnia 11 września 2019 r. Prawo zamówień publicznych (dalej jako: ustawa Pzp),</w:t>
      </w:r>
    </w:p>
    <w:p w14:paraId="3902D95D" w14:textId="77777777" w:rsidR="00C919DE" w:rsidRPr="00482CD6" w:rsidRDefault="00C919DE" w:rsidP="00C919DE">
      <w:pPr>
        <w:spacing w:line="276" w:lineRule="auto"/>
        <w:jc w:val="both"/>
        <w:rPr>
          <w:rFonts w:eastAsia="Calibri"/>
          <w:sz w:val="26"/>
          <w:szCs w:val="26"/>
          <w:lang w:eastAsia="en-US"/>
        </w:rPr>
      </w:pPr>
    </w:p>
    <w:p w14:paraId="3D599628" w14:textId="23F5A32F" w:rsidR="00C919DE" w:rsidRPr="00482CD6" w:rsidRDefault="00C919DE" w:rsidP="007A457B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  <w:r w:rsidRPr="00482CD6">
        <w:rPr>
          <w:rFonts w:eastAsia="Calibri"/>
          <w:sz w:val="26"/>
          <w:szCs w:val="26"/>
          <w:lang w:eastAsia="en-US"/>
        </w:rPr>
        <w:t xml:space="preserve">W związku z ubieganiem się o udzielenie zamówienia publicznego pn. </w:t>
      </w:r>
      <w:r w:rsidRPr="00482CD6">
        <w:rPr>
          <w:b/>
          <w:bCs/>
          <w:sz w:val="26"/>
          <w:szCs w:val="26"/>
          <w:u w:val="single"/>
        </w:rPr>
        <w:t>„</w:t>
      </w:r>
      <w:r w:rsidR="000065B7" w:rsidRPr="00482CD6">
        <w:rPr>
          <w:b/>
          <w:bCs/>
          <w:sz w:val="26"/>
          <w:szCs w:val="26"/>
          <w:u w:val="single"/>
        </w:rPr>
        <w:t>Sukcesywne dostawy drobiu, mięsa czerwonego, tłuszczy zwierzęcych, wędlin z mięsa czerwonego i wędlin drobiowych w 202</w:t>
      </w:r>
      <w:r w:rsidR="00E5494B" w:rsidRPr="00482CD6">
        <w:rPr>
          <w:b/>
          <w:bCs/>
          <w:sz w:val="26"/>
          <w:szCs w:val="26"/>
          <w:u w:val="single"/>
        </w:rPr>
        <w:t>5</w:t>
      </w:r>
      <w:r w:rsidR="000065B7" w:rsidRPr="00482CD6">
        <w:rPr>
          <w:b/>
          <w:bCs/>
          <w:sz w:val="26"/>
          <w:szCs w:val="26"/>
          <w:u w:val="single"/>
        </w:rPr>
        <w:t xml:space="preserve"> roku na rzecz 41. Bazy Lotnictwa Szkolnego w Dęblinie - Nr </w:t>
      </w:r>
      <w:r w:rsidR="00DA776B" w:rsidRPr="00482CD6">
        <w:rPr>
          <w:b/>
          <w:bCs/>
          <w:sz w:val="26"/>
          <w:szCs w:val="26"/>
          <w:u w:val="single"/>
        </w:rPr>
        <w:t>58/24/N</w:t>
      </w:r>
      <w:r w:rsidRPr="00482CD6">
        <w:rPr>
          <w:b/>
          <w:bCs/>
          <w:sz w:val="26"/>
          <w:szCs w:val="26"/>
          <w:u w:val="single"/>
        </w:rPr>
        <w:t>”</w:t>
      </w:r>
      <w:r w:rsidRPr="00482CD6">
        <w:rPr>
          <w:rFonts w:eastAsia="Calibri"/>
          <w:sz w:val="26"/>
          <w:szCs w:val="26"/>
          <w:lang w:eastAsia="en-US"/>
        </w:rPr>
        <w:t xml:space="preserve">, prowadzonego przez </w:t>
      </w:r>
      <w:r w:rsidRPr="00482CD6">
        <w:rPr>
          <w:rFonts w:eastAsia="Calibri"/>
          <w:b/>
          <w:i/>
          <w:sz w:val="26"/>
          <w:szCs w:val="26"/>
          <w:lang w:eastAsia="en-US"/>
        </w:rPr>
        <w:t>41. Bazę Lotnictwa Szkolnego w Dęblinie</w:t>
      </w:r>
      <w:r w:rsidRPr="00482CD6">
        <w:rPr>
          <w:rFonts w:eastAsia="Calibri"/>
          <w:sz w:val="26"/>
          <w:szCs w:val="26"/>
          <w:lang w:eastAsia="en-US"/>
        </w:rPr>
        <w:t xml:space="preserve"> niniejszym oświadczam, że informacje zawarte w oświadczeniu, o którym mowa w art. 125 ust. 1 ustawy Pzp (JEDZ)</w:t>
      </w:r>
      <w:r w:rsidR="007A457B" w:rsidRPr="00482CD6">
        <w:rPr>
          <w:rFonts w:eastAsia="Calibri"/>
          <w:sz w:val="24"/>
          <w:szCs w:val="24"/>
          <w:lang w:eastAsia="en-US"/>
        </w:rPr>
        <w:t xml:space="preserve"> </w:t>
      </w:r>
      <w:r w:rsidR="007A457B" w:rsidRPr="00482CD6">
        <w:rPr>
          <w:rFonts w:eastAsia="Calibri"/>
          <w:sz w:val="24"/>
          <w:szCs w:val="24"/>
          <w:lang w:eastAsia="en-US"/>
        </w:rPr>
        <w:br/>
      </w:r>
      <w:r w:rsidR="007A457B" w:rsidRPr="00482CD6">
        <w:rPr>
          <w:rFonts w:eastAsia="Calibri"/>
          <w:sz w:val="26"/>
          <w:szCs w:val="26"/>
          <w:lang w:eastAsia="en-US"/>
        </w:rPr>
        <w:t>i załączniku nr 12 do SWZ</w:t>
      </w:r>
      <w:r w:rsidRPr="00482CD6">
        <w:rPr>
          <w:rFonts w:eastAsia="Calibri"/>
          <w:sz w:val="26"/>
          <w:szCs w:val="26"/>
          <w:lang w:eastAsia="en-US"/>
        </w:rPr>
        <w:t xml:space="preserve">, w zakresie: </w:t>
      </w:r>
    </w:p>
    <w:p w14:paraId="30E26069" w14:textId="77777777" w:rsidR="00C919DE" w:rsidRPr="00482CD6" w:rsidRDefault="00C919DE" w:rsidP="00C919DE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  <w:r w:rsidRPr="00482CD6">
        <w:rPr>
          <w:rFonts w:eastAsia="Calibri"/>
          <w:sz w:val="26"/>
          <w:szCs w:val="26"/>
          <w:lang w:eastAsia="en-US"/>
        </w:rPr>
        <w:t xml:space="preserve">a) art. 108 ust. 1 pkt 3 ustawy Pzp, </w:t>
      </w:r>
    </w:p>
    <w:p w14:paraId="77997ADA" w14:textId="77777777" w:rsidR="00C919DE" w:rsidRPr="00482CD6" w:rsidRDefault="00C919DE" w:rsidP="00C919DE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  <w:r w:rsidRPr="00482CD6">
        <w:rPr>
          <w:rFonts w:eastAsia="Calibri"/>
          <w:sz w:val="26"/>
          <w:szCs w:val="26"/>
          <w:lang w:eastAsia="en-US"/>
        </w:rPr>
        <w:t xml:space="preserve">b) art. 108 ust. 1 pkt 4 ustawy Pzp, dotyczących orzeczenia zakazu ubiegania się </w:t>
      </w:r>
      <w:r w:rsidRPr="00482CD6">
        <w:rPr>
          <w:rFonts w:eastAsia="Calibri"/>
          <w:sz w:val="26"/>
          <w:szCs w:val="26"/>
          <w:lang w:eastAsia="en-US"/>
        </w:rPr>
        <w:br/>
        <w:t xml:space="preserve">o zamówienie publiczne tytułem środka zapobiegawczego, </w:t>
      </w:r>
    </w:p>
    <w:p w14:paraId="560AEDD0" w14:textId="77777777" w:rsidR="00C919DE" w:rsidRPr="00482CD6" w:rsidRDefault="00C919DE" w:rsidP="00C919DE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  <w:r w:rsidRPr="00482CD6">
        <w:rPr>
          <w:rFonts w:eastAsia="Calibri"/>
          <w:sz w:val="26"/>
          <w:szCs w:val="26"/>
          <w:lang w:eastAsia="en-US"/>
        </w:rPr>
        <w:t xml:space="preserve">c) art. 108 ust. 1 pkt 5 ustawy Pzp, dotyczących zawarcia z innymi wykonawcami porozumienia mającego na celu zakłócenie konkurencji, </w:t>
      </w:r>
    </w:p>
    <w:p w14:paraId="7C521EB3" w14:textId="77777777" w:rsidR="00C919DE" w:rsidRPr="00482CD6" w:rsidRDefault="00C919DE" w:rsidP="00C919DE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  <w:r w:rsidRPr="00482CD6">
        <w:rPr>
          <w:rFonts w:eastAsia="Calibri"/>
          <w:sz w:val="26"/>
          <w:szCs w:val="26"/>
          <w:lang w:eastAsia="en-US"/>
        </w:rPr>
        <w:t xml:space="preserve">d) art. 108 ust. 1 pkt 6 ustawy Pzp, </w:t>
      </w:r>
    </w:p>
    <w:p w14:paraId="7570A692" w14:textId="77777777" w:rsidR="00C919DE" w:rsidRPr="00482CD6" w:rsidRDefault="00C919DE" w:rsidP="00C919DE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  <w:r w:rsidRPr="00482CD6">
        <w:rPr>
          <w:rFonts w:eastAsia="Calibri"/>
          <w:sz w:val="26"/>
          <w:szCs w:val="26"/>
          <w:lang w:eastAsia="en-US"/>
        </w:rPr>
        <w:t xml:space="preserve">e) art. 109 ust. 1 pkt 1 ustawy, odnośnie do naruszenia obowiązków dotyczących płatności podatków i opłat lokalnych, o których mowa w ustawie z dnia 12 stycznia 1991 r. o podatkach i opłatach lokalnych (Dz. U. z 2019 r. poz. 1170), </w:t>
      </w:r>
    </w:p>
    <w:p w14:paraId="7DB31E74" w14:textId="77777777" w:rsidR="00C919DE" w:rsidRPr="00482CD6" w:rsidRDefault="00C919DE" w:rsidP="00C919DE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  <w:r w:rsidRPr="00482CD6">
        <w:rPr>
          <w:rFonts w:eastAsia="Calibri"/>
          <w:sz w:val="26"/>
          <w:szCs w:val="26"/>
          <w:lang w:eastAsia="en-US"/>
        </w:rPr>
        <w:t xml:space="preserve">f) art. 109 ust. 1 pkt 2 lit. b ustawy Pzp, dotyczących ukarania za wykroczenie, za które wymierzono karę ograniczenia wolności lub karę grzywny, </w:t>
      </w:r>
    </w:p>
    <w:p w14:paraId="5BA44C3D" w14:textId="77777777" w:rsidR="00C919DE" w:rsidRPr="00482CD6" w:rsidRDefault="00C919DE" w:rsidP="00C919DE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  <w:r w:rsidRPr="00482CD6">
        <w:rPr>
          <w:rFonts w:eastAsia="Calibri"/>
          <w:sz w:val="26"/>
          <w:szCs w:val="26"/>
          <w:lang w:eastAsia="en-US"/>
        </w:rPr>
        <w:t xml:space="preserve">g) art. 109 ust. 1 pkt 2 lit. c ustawy Pzp, </w:t>
      </w:r>
    </w:p>
    <w:p w14:paraId="490DA2FE" w14:textId="77777777" w:rsidR="00C919DE" w:rsidRPr="00482CD6" w:rsidRDefault="00C919DE" w:rsidP="00C919DE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  <w:r w:rsidRPr="00482CD6">
        <w:rPr>
          <w:rFonts w:eastAsia="Calibri"/>
          <w:sz w:val="26"/>
          <w:szCs w:val="26"/>
          <w:lang w:eastAsia="en-US"/>
        </w:rPr>
        <w:lastRenderedPageBreak/>
        <w:t>h) art. 109 ust. 1 pkt 3 ustawy Pzp, dotyczących ukarania za wykroczenie, za które wymierzono karę ograniczenia wolności lub karę grzywny</w:t>
      </w:r>
      <w:r w:rsidR="00523180" w:rsidRPr="00482CD6">
        <w:rPr>
          <w:rFonts w:eastAsia="Calibri"/>
          <w:sz w:val="26"/>
          <w:szCs w:val="26"/>
          <w:lang w:eastAsia="en-US"/>
        </w:rPr>
        <w:t>;</w:t>
      </w:r>
    </w:p>
    <w:p w14:paraId="2B32B428" w14:textId="77777777" w:rsidR="00523180" w:rsidRPr="00482CD6" w:rsidRDefault="00523180" w:rsidP="0052318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  <w:r w:rsidRPr="00482CD6">
        <w:rPr>
          <w:rFonts w:eastAsia="Calibri"/>
          <w:sz w:val="26"/>
          <w:szCs w:val="26"/>
          <w:lang w:eastAsia="en-US"/>
        </w:rPr>
        <w:t xml:space="preserve">i) art. 7 ust. 1 ustawy z dnia 13 kwietnia 2022 r. o szczególnych rozwiązaniach </w:t>
      </w:r>
      <w:r w:rsidRPr="00482CD6">
        <w:rPr>
          <w:rFonts w:eastAsia="Calibri"/>
          <w:sz w:val="26"/>
          <w:szCs w:val="26"/>
          <w:lang w:eastAsia="en-US"/>
        </w:rPr>
        <w:br/>
        <w:t>w zakresie przeciwdziałania wspieraniu agresji na Ukrainę oraz służących ochronie bezpieczeństwa narodowego;</w:t>
      </w:r>
    </w:p>
    <w:p w14:paraId="533619C1" w14:textId="77777777" w:rsidR="00523180" w:rsidRPr="00482CD6" w:rsidRDefault="00523180" w:rsidP="0052318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  <w:r w:rsidRPr="00482CD6">
        <w:rPr>
          <w:rFonts w:eastAsia="Calibri"/>
          <w:sz w:val="26"/>
          <w:szCs w:val="26"/>
          <w:lang w:eastAsia="en-US"/>
        </w:rPr>
        <w:t>j) art. 5k rozporządzenia Rady (UE) nr 833/2014 z dnia 31 lipca 2014 r. dotyczącego</w:t>
      </w:r>
      <w:r w:rsidRPr="00482CD6">
        <w:rPr>
          <w:rFonts w:eastAsia="Calibri"/>
          <w:b/>
          <w:bCs/>
          <w:sz w:val="26"/>
          <w:szCs w:val="26"/>
          <w:lang w:eastAsia="en-US"/>
        </w:rPr>
        <w:t xml:space="preserve"> </w:t>
      </w:r>
      <w:r w:rsidRPr="00482CD6">
        <w:rPr>
          <w:rFonts w:eastAsia="Calibri"/>
          <w:sz w:val="26"/>
          <w:szCs w:val="26"/>
          <w:lang w:eastAsia="en-US"/>
        </w:rPr>
        <w:t xml:space="preserve">środków ograniczających w związku z działaniami Rosji destabilizującymi sytuację na Ukrainie (Dz. Urz. UE nr L 229 z 31.7.2014), </w:t>
      </w:r>
      <w:r w:rsidRPr="00482CD6">
        <w:rPr>
          <w:rFonts w:eastAsia="Calibri"/>
          <w:sz w:val="26"/>
          <w:szCs w:val="26"/>
          <w:lang w:eastAsia="en-US"/>
        </w:rPr>
        <w:br/>
        <w:t xml:space="preserve">w brzmieniu nadanym rozporządzeniem Rady (UE) 2022/576 w sprawie zmiany rozporządzenia (UE) nr 833/2014 dotyczącego środków ograniczających </w:t>
      </w:r>
      <w:r w:rsidRPr="00482CD6">
        <w:rPr>
          <w:rFonts w:eastAsia="Calibri"/>
          <w:sz w:val="26"/>
          <w:szCs w:val="26"/>
          <w:lang w:eastAsia="en-US"/>
        </w:rPr>
        <w:br/>
        <w:t>w związku z działaniami Rosji destabilizującymi sytuację na Ukrainie (Dz. Urz. UE nr L 111 z 8.4.2022)</w:t>
      </w:r>
    </w:p>
    <w:p w14:paraId="5D86D5EE" w14:textId="77777777" w:rsidR="00E25C0B" w:rsidRPr="00482CD6" w:rsidRDefault="00E25C0B" w:rsidP="00C919DE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14:paraId="18C9FCFB" w14:textId="77777777" w:rsidR="00C919DE" w:rsidRPr="00482CD6" w:rsidRDefault="00C919DE" w:rsidP="00C919DE">
      <w:pPr>
        <w:autoSpaceDE w:val="0"/>
        <w:autoSpaceDN w:val="0"/>
        <w:adjustRightInd w:val="0"/>
        <w:jc w:val="both"/>
        <w:rPr>
          <w:rFonts w:eastAsia="Calibri"/>
          <w:b/>
          <w:sz w:val="26"/>
          <w:szCs w:val="26"/>
          <w:lang w:eastAsia="en-US"/>
        </w:rPr>
      </w:pPr>
      <w:r w:rsidRPr="00482CD6">
        <w:rPr>
          <w:rFonts w:eastAsia="Calibri"/>
          <w:b/>
          <w:sz w:val="26"/>
          <w:szCs w:val="26"/>
          <w:lang w:eastAsia="en-US"/>
        </w:rPr>
        <w:t>są aktualne i zgodne z prawdą.</w:t>
      </w:r>
    </w:p>
    <w:p w14:paraId="0F0124C9" w14:textId="77777777" w:rsidR="00C919DE" w:rsidRPr="00482CD6" w:rsidRDefault="00C919DE" w:rsidP="00C919DE">
      <w:pPr>
        <w:autoSpaceDE w:val="0"/>
        <w:autoSpaceDN w:val="0"/>
        <w:adjustRightInd w:val="0"/>
        <w:spacing w:line="276" w:lineRule="auto"/>
        <w:jc w:val="both"/>
        <w:rPr>
          <w:sz w:val="23"/>
          <w:szCs w:val="23"/>
        </w:rPr>
      </w:pPr>
    </w:p>
    <w:p w14:paraId="39ECDE2E" w14:textId="77777777" w:rsidR="00C919DE" w:rsidRPr="00482CD6" w:rsidRDefault="00C919DE" w:rsidP="00C919DE">
      <w:pPr>
        <w:autoSpaceDE w:val="0"/>
        <w:autoSpaceDN w:val="0"/>
        <w:adjustRightInd w:val="0"/>
        <w:spacing w:line="276" w:lineRule="auto"/>
        <w:jc w:val="both"/>
        <w:rPr>
          <w:rFonts w:eastAsia="Calibri"/>
          <w:sz w:val="26"/>
          <w:szCs w:val="26"/>
        </w:rPr>
      </w:pPr>
      <w:r w:rsidRPr="00482CD6">
        <w:rPr>
          <w:sz w:val="26"/>
          <w:szCs w:val="26"/>
        </w:rPr>
        <w:t>Miejscowość</w:t>
      </w:r>
      <w:r w:rsidR="00523180" w:rsidRPr="00482CD6">
        <w:rPr>
          <w:sz w:val="26"/>
          <w:szCs w:val="26"/>
        </w:rPr>
        <w:t xml:space="preserve">: </w:t>
      </w:r>
      <w:r w:rsidRPr="00482CD6">
        <w:rPr>
          <w:sz w:val="26"/>
          <w:szCs w:val="26"/>
        </w:rPr>
        <w:t>……………………, dnia ...............................</w:t>
      </w:r>
    </w:p>
    <w:p w14:paraId="5A3A5FB9" w14:textId="77777777" w:rsidR="00C919DE" w:rsidRPr="00482CD6" w:rsidRDefault="00C919DE" w:rsidP="000D6826">
      <w:pPr>
        <w:widowControl w:val="0"/>
        <w:tabs>
          <w:tab w:val="left" w:leader="dot" w:pos="2068"/>
        </w:tabs>
        <w:autoSpaceDE w:val="0"/>
        <w:autoSpaceDN w:val="0"/>
        <w:adjustRightInd w:val="0"/>
        <w:rPr>
          <w:i/>
          <w:sz w:val="23"/>
          <w:szCs w:val="23"/>
        </w:rPr>
      </w:pPr>
    </w:p>
    <w:p w14:paraId="531C336C" w14:textId="56C97060" w:rsidR="00C919DE" w:rsidRPr="00482CD6" w:rsidRDefault="00C919DE" w:rsidP="000D6826">
      <w:pPr>
        <w:widowControl w:val="0"/>
        <w:tabs>
          <w:tab w:val="left" w:leader="dot" w:pos="2068"/>
        </w:tabs>
        <w:autoSpaceDE w:val="0"/>
        <w:autoSpaceDN w:val="0"/>
        <w:adjustRightInd w:val="0"/>
        <w:rPr>
          <w:b/>
          <w:i/>
          <w:sz w:val="23"/>
          <w:szCs w:val="23"/>
        </w:rPr>
      </w:pPr>
      <w:r w:rsidRPr="00482CD6">
        <w:rPr>
          <w:b/>
          <w:i/>
          <w:sz w:val="23"/>
          <w:szCs w:val="23"/>
        </w:rPr>
        <w:t xml:space="preserve">                                                               </w:t>
      </w:r>
      <w:r w:rsidRPr="00482CD6">
        <w:rPr>
          <w:b/>
          <w:i/>
          <w:sz w:val="23"/>
          <w:szCs w:val="23"/>
        </w:rPr>
        <w:br/>
        <w:t xml:space="preserve">                                                                    kwalifikowany podpis elektroniczny  osoby (osób)           </w:t>
      </w:r>
      <w:r w:rsidRPr="00482CD6">
        <w:rPr>
          <w:b/>
          <w:i/>
          <w:sz w:val="23"/>
          <w:szCs w:val="23"/>
        </w:rPr>
        <w:br/>
        <w:t xml:space="preserve">                                                               upoważnionej (ych)  do reprezentowania Wykonawcy</w:t>
      </w:r>
    </w:p>
    <w:p w14:paraId="7BED99F6" w14:textId="77777777" w:rsidR="00C919DE" w:rsidRPr="00482CD6" w:rsidRDefault="00C919DE" w:rsidP="00C919DE">
      <w:pPr>
        <w:widowControl w:val="0"/>
        <w:tabs>
          <w:tab w:val="left" w:leader="dot" w:pos="2068"/>
        </w:tabs>
        <w:autoSpaceDE w:val="0"/>
        <w:autoSpaceDN w:val="0"/>
        <w:adjustRightInd w:val="0"/>
        <w:jc w:val="both"/>
        <w:rPr>
          <w:b/>
          <w:i/>
          <w:sz w:val="23"/>
          <w:szCs w:val="23"/>
          <w:u w:val="single"/>
        </w:rPr>
      </w:pPr>
    </w:p>
    <w:p w14:paraId="65386980" w14:textId="77777777" w:rsidR="00C919DE" w:rsidRPr="00482CD6" w:rsidRDefault="00C919DE" w:rsidP="00C919DE">
      <w:pPr>
        <w:widowControl w:val="0"/>
        <w:tabs>
          <w:tab w:val="left" w:leader="dot" w:pos="2068"/>
        </w:tabs>
        <w:autoSpaceDE w:val="0"/>
        <w:autoSpaceDN w:val="0"/>
        <w:adjustRightInd w:val="0"/>
        <w:jc w:val="both"/>
        <w:rPr>
          <w:b/>
          <w:i/>
          <w:sz w:val="23"/>
          <w:szCs w:val="23"/>
          <w:u w:val="single"/>
        </w:rPr>
      </w:pPr>
      <w:r w:rsidRPr="00482CD6">
        <w:rPr>
          <w:b/>
          <w:i/>
          <w:sz w:val="23"/>
          <w:szCs w:val="23"/>
          <w:u w:val="single"/>
        </w:rPr>
        <w:t>UWAGA!!! Oświadczenie należy podpisać kwalifikowanym podpisem elektronicznym.</w:t>
      </w:r>
    </w:p>
    <w:p w14:paraId="40344C82" w14:textId="77777777" w:rsidR="00C919DE" w:rsidRPr="00482CD6" w:rsidRDefault="00C919DE" w:rsidP="00C919DE">
      <w:pPr>
        <w:jc w:val="both"/>
        <w:rPr>
          <w:b/>
          <w:i/>
          <w:sz w:val="22"/>
          <w:szCs w:val="22"/>
          <w:u w:val="single"/>
        </w:rPr>
      </w:pPr>
      <w:r w:rsidRPr="00482CD6">
        <w:rPr>
          <w:b/>
          <w:bCs/>
          <w:i/>
          <w:iCs/>
          <w:sz w:val="22"/>
          <w:szCs w:val="22"/>
          <w:u w:val="single"/>
        </w:rPr>
        <w:t xml:space="preserve">Plik (oświadczenie) Wykonawca podpisuje kwalifikowanym podpisem elektronicznym. </w:t>
      </w:r>
    </w:p>
    <w:p w14:paraId="3167FE7B" w14:textId="77777777" w:rsidR="00C919DE" w:rsidRPr="00482CD6" w:rsidRDefault="00C919DE" w:rsidP="00C919DE">
      <w:pPr>
        <w:jc w:val="both"/>
        <w:rPr>
          <w:b/>
          <w:i/>
          <w:sz w:val="22"/>
          <w:szCs w:val="22"/>
          <w:u w:val="single"/>
        </w:rPr>
      </w:pPr>
      <w:r w:rsidRPr="00482CD6">
        <w:rPr>
          <w:b/>
          <w:bCs/>
          <w:i/>
          <w:iCs/>
          <w:sz w:val="22"/>
          <w:szCs w:val="22"/>
          <w:u w:val="single"/>
        </w:rPr>
        <w:t>W niniejszym postępowaniu niedopuszczalne jest podpisywanie pliku podpisem zaufanym lub osobistym</w:t>
      </w:r>
    </w:p>
    <w:p w14:paraId="7D9A73B2" w14:textId="77777777" w:rsidR="00C919DE" w:rsidRPr="00482CD6" w:rsidRDefault="00C919DE" w:rsidP="00C919DE">
      <w:pPr>
        <w:autoSpaceDE w:val="0"/>
        <w:autoSpaceDN w:val="0"/>
        <w:adjustRightInd w:val="0"/>
        <w:spacing w:line="276" w:lineRule="auto"/>
        <w:contextualSpacing/>
        <w:jc w:val="both"/>
        <w:rPr>
          <w:rFonts w:eastAsia="Calibri"/>
          <w:b/>
          <w:i/>
          <w:sz w:val="26"/>
          <w:szCs w:val="26"/>
          <w:lang w:eastAsia="en-US"/>
        </w:rPr>
      </w:pPr>
    </w:p>
    <w:p w14:paraId="29556AA7" w14:textId="77777777" w:rsidR="00C919DE" w:rsidRPr="00482CD6" w:rsidRDefault="00C919DE" w:rsidP="00C919DE">
      <w:pPr>
        <w:autoSpaceDE w:val="0"/>
        <w:autoSpaceDN w:val="0"/>
        <w:adjustRightInd w:val="0"/>
        <w:spacing w:line="276" w:lineRule="auto"/>
        <w:contextualSpacing/>
        <w:jc w:val="both"/>
        <w:rPr>
          <w:rFonts w:eastAsia="Calibri"/>
          <w:b/>
          <w:i/>
          <w:sz w:val="26"/>
          <w:szCs w:val="26"/>
          <w:lang w:eastAsia="en-US"/>
        </w:rPr>
      </w:pPr>
    </w:p>
    <w:p w14:paraId="4CE94D3A" w14:textId="77777777" w:rsidR="00C919DE" w:rsidRPr="00482CD6" w:rsidRDefault="00C919DE" w:rsidP="00C919DE">
      <w:pPr>
        <w:jc w:val="both"/>
        <w:rPr>
          <w:b/>
          <w:bCs/>
          <w:sz w:val="24"/>
          <w:szCs w:val="24"/>
        </w:rPr>
      </w:pPr>
      <w:r w:rsidRPr="00482CD6">
        <w:rPr>
          <w:b/>
          <w:bCs/>
          <w:sz w:val="24"/>
          <w:szCs w:val="24"/>
        </w:rPr>
        <w:t>UWAGA!!!</w:t>
      </w:r>
    </w:p>
    <w:p w14:paraId="2D448BA1" w14:textId="77777777" w:rsidR="00C919DE" w:rsidRPr="00482CD6" w:rsidRDefault="00C919DE" w:rsidP="00C919DE">
      <w:pPr>
        <w:jc w:val="both"/>
        <w:rPr>
          <w:b/>
          <w:bCs/>
          <w:sz w:val="24"/>
          <w:szCs w:val="24"/>
        </w:rPr>
      </w:pPr>
    </w:p>
    <w:p w14:paraId="39AD65FF" w14:textId="77777777" w:rsidR="00C919DE" w:rsidRPr="00482CD6" w:rsidRDefault="00C919DE" w:rsidP="00C919DE">
      <w:pPr>
        <w:jc w:val="both"/>
        <w:rPr>
          <w:b/>
          <w:bCs/>
          <w:i/>
          <w:sz w:val="24"/>
          <w:szCs w:val="24"/>
        </w:rPr>
      </w:pPr>
      <w:r w:rsidRPr="00482CD6">
        <w:rPr>
          <w:b/>
          <w:bCs/>
          <w:i/>
          <w:sz w:val="24"/>
          <w:szCs w:val="24"/>
        </w:rPr>
        <w:t>- niniejsze oświadczenie składa Wykonawca, którego oferta została najwyżej oceniona, w odpowiedzi na wezwanie Zamawiającego dokonane na podstawie art. 126 ust. 1 ustawy Pzp, w terminie nie krótszym niż 10 dni od dnia otrzymania wezwania;</w:t>
      </w:r>
    </w:p>
    <w:p w14:paraId="4C2EBE8E" w14:textId="77777777" w:rsidR="00C919DE" w:rsidRPr="00482CD6" w:rsidRDefault="00C919DE" w:rsidP="00C919DE">
      <w:pPr>
        <w:jc w:val="both"/>
        <w:rPr>
          <w:b/>
          <w:bCs/>
          <w:i/>
          <w:sz w:val="24"/>
          <w:szCs w:val="24"/>
        </w:rPr>
      </w:pPr>
    </w:p>
    <w:p w14:paraId="38511C09" w14:textId="77777777" w:rsidR="00C919DE" w:rsidRPr="00482CD6" w:rsidRDefault="00C919DE" w:rsidP="00C919DE">
      <w:pPr>
        <w:jc w:val="both"/>
        <w:rPr>
          <w:b/>
          <w:bCs/>
          <w:i/>
          <w:sz w:val="24"/>
          <w:szCs w:val="24"/>
        </w:rPr>
      </w:pPr>
      <w:r w:rsidRPr="00482CD6">
        <w:rPr>
          <w:b/>
          <w:bCs/>
          <w:i/>
          <w:sz w:val="24"/>
          <w:szCs w:val="24"/>
        </w:rPr>
        <w:t xml:space="preserve">- w przypadku oferty składanej przez Wykonawców wspólnie ubiegających się </w:t>
      </w:r>
      <w:r w:rsidRPr="00482CD6">
        <w:rPr>
          <w:b/>
          <w:bCs/>
          <w:i/>
          <w:sz w:val="24"/>
          <w:szCs w:val="24"/>
        </w:rPr>
        <w:br/>
        <w:t>o udzielenie zamówienia (Konsorcjum, spółka cywilna) przedmiotowe oświadczenie składa odrębnie każdy partner konsorcjum/ wspólnik spółki cywilnej</w:t>
      </w:r>
    </w:p>
    <w:p w14:paraId="1AAD65EE" w14:textId="12AEAB80" w:rsidR="00C919DE" w:rsidRPr="00482CD6" w:rsidRDefault="00C919DE" w:rsidP="002619CF">
      <w:pPr>
        <w:spacing w:after="200" w:line="276" w:lineRule="auto"/>
        <w:rPr>
          <w:b/>
          <w:bCs/>
          <w:i/>
          <w:sz w:val="24"/>
          <w:szCs w:val="24"/>
        </w:rPr>
      </w:pPr>
      <w:bookmarkStart w:id="0" w:name="_GoBack"/>
      <w:bookmarkEnd w:id="0"/>
    </w:p>
    <w:sectPr w:rsidR="00C919DE" w:rsidRPr="00482CD6" w:rsidSect="00D17253">
      <w:headerReference w:type="default" r:id="rId9"/>
      <w:footerReference w:type="even" r:id="rId10"/>
      <w:footerReference w:type="default" r:id="rId11"/>
      <w:pgSz w:w="11907" w:h="16840" w:code="9"/>
      <w:pgMar w:top="1440" w:right="1440" w:bottom="1440" w:left="1800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88E0F9" w14:textId="77777777" w:rsidR="00804DB9" w:rsidRDefault="00804DB9" w:rsidP="00377896">
      <w:r>
        <w:separator/>
      </w:r>
    </w:p>
  </w:endnote>
  <w:endnote w:type="continuationSeparator" w:id="0">
    <w:p w14:paraId="689E7DAC" w14:textId="77777777" w:rsidR="00804DB9" w:rsidRDefault="00804DB9" w:rsidP="00377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lassic EFN">
    <w:altName w:val="Cambria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956E43" w14:textId="77777777" w:rsidR="006B48AD" w:rsidRDefault="006B48AD" w:rsidP="00F678C3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4B402A3" w14:textId="77777777" w:rsidR="006B48AD" w:rsidRDefault="006B48A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72575966"/>
      <w:docPartObj>
        <w:docPartGallery w:val="Page Numbers (Bottom of Page)"/>
        <w:docPartUnique/>
      </w:docPartObj>
    </w:sdtPr>
    <w:sdtContent>
      <w:p w14:paraId="10C6A4A1" w14:textId="2A148FBA" w:rsidR="00D17253" w:rsidRDefault="00D1725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112E8AE3" w14:textId="77777777" w:rsidR="00D17253" w:rsidRDefault="00D172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08932B" w14:textId="77777777" w:rsidR="00804DB9" w:rsidRDefault="00804DB9" w:rsidP="00377896">
      <w:r>
        <w:separator/>
      </w:r>
    </w:p>
  </w:footnote>
  <w:footnote w:type="continuationSeparator" w:id="0">
    <w:p w14:paraId="3692DBDA" w14:textId="77777777" w:rsidR="00804DB9" w:rsidRDefault="00804DB9" w:rsidP="003778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44D7C9" w14:textId="77777777" w:rsidR="006B48AD" w:rsidRDefault="006B48AD" w:rsidP="00F678C3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0CAA5B3A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0000002"/>
    <w:multiLevelType w:val="multilevel"/>
    <w:tmpl w:val="00000002"/>
    <w:name w:val="WWNum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7"/>
    <w:multiLevelType w:val="multilevel"/>
    <w:tmpl w:val="9E269082"/>
    <w:name w:val="WW8Num7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737"/>
        </w:tabs>
        <w:ind w:left="737" w:hanging="34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16"/>
    <w:multiLevelType w:val="multilevel"/>
    <w:tmpl w:val="00000016"/>
    <w:name w:val="WWNum2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eastAsia="Times New Roman" w:cs="Times New Roman"/>
        <w:b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19"/>
    <w:multiLevelType w:val="multilevel"/>
    <w:tmpl w:val="00000019"/>
    <w:name w:val="WWNum25"/>
    <w:lvl w:ilvl="0">
      <w:start w:val="1"/>
      <w:numFmt w:val="decimal"/>
      <w:lvlText w:val="%1.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6" w15:restartNumberingAfterBreak="0">
    <w:nsid w:val="0000001D"/>
    <w:multiLevelType w:val="singleLevel"/>
    <w:tmpl w:val="0000001D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57" w:hanging="360"/>
      </w:pPr>
    </w:lvl>
  </w:abstractNum>
  <w:abstractNum w:abstractNumId="7" w15:restartNumberingAfterBreak="0">
    <w:nsid w:val="0000001E"/>
    <w:multiLevelType w:val="multilevel"/>
    <w:tmpl w:val="AAB4330A"/>
    <w:name w:val="WWNum30"/>
    <w:lvl w:ilvl="0">
      <w:start w:val="1"/>
      <w:numFmt w:val="decimal"/>
      <w:lvlText w:val="%1."/>
      <w:lvlJc w:val="left"/>
      <w:pPr>
        <w:tabs>
          <w:tab w:val="num" w:pos="-786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8" w15:restartNumberingAfterBreak="0">
    <w:nsid w:val="06435D4D"/>
    <w:multiLevelType w:val="hybridMultilevel"/>
    <w:tmpl w:val="6C1CE010"/>
    <w:lvl w:ilvl="0" w:tplc="04150017">
      <w:start w:val="1"/>
      <w:numFmt w:val="lowerLetter"/>
      <w:lvlText w:val="%1)"/>
      <w:lvlJc w:val="left"/>
      <w:pPr>
        <w:ind w:left="2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9" w15:restartNumberingAfterBreak="0">
    <w:nsid w:val="06E8159C"/>
    <w:multiLevelType w:val="hybridMultilevel"/>
    <w:tmpl w:val="EEEED6F4"/>
    <w:lvl w:ilvl="0" w:tplc="04150017">
      <w:start w:val="1"/>
      <w:numFmt w:val="lowerLetter"/>
      <w:lvlText w:val="%1)"/>
      <w:lvlJc w:val="left"/>
      <w:pPr>
        <w:ind w:left="-4689" w:hanging="360"/>
      </w:pPr>
    </w:lvl>
    <w:lvl w:ilvl="1" w:tplc="04150019" w:tentative="1">
      <w:start w:val="1"/>
      <w:numFmt w:val="lowerLetter"/>
      <w:lvlText w:val="%2."/>
      <w:lvlJc w:val="left"/>
      <w:pPr>
        <w:ind w:left="-3969" w:hanging="360"/>
      </w:pPr>
    </w:lvl>
    <w:lvl w:ilvl="2" w:tplc="0415001B" w:tentative="1">
      <w:start w:val="1"/>
      <w:numFmt w:val="lowerRoman"/>
      <w:lvlText w:val="%3."/>
      <w:lvlJc w:val="right"/>
      <w:pPr>
        <w:ind w:left="-3249" w:hanging="180"/>
      </w:pPr>
    </w:lvl>
    <w:lvl w:ilvl="3" w:tplc="0415000F" w:tentative="1">
      <w:start w:val="1"/>
      <w:numFmt w:val="decimal"/>
      <w:lvlText w:val="%4."/>
      <w:lvlJc w:val="left"/>
      <w:pPr>
        <w:ind w:left="-2529" w:hanging="360"/>
      </w:pPr>
    </w:lvl>
    <w:lvl w:ilvl="4" w:tplc="04150019" w:tentative="1">
      <w:start w:val="1"/>
      <w:numFmt w:val="lowerLetter"/>
      <w:lvlText w:val="%5."/>
      <w:lvlJc w:val="left"/>
      <w:pPr>
        <w:ind w:left="-1809" w:hanging="360"/>
      </w:pPr>
    </w:lvl>
    <w:lvl w:ilvl="5" w:tplc="0415001B" w:tentative="1">
      <w:start w:val="1"/>
      <w:numFmt w:val="lowerRoman"/>
      <w:lvlText w:val="%6."/>
      <w:lvlJc w:val="right"/>
      <w:pPr>
        <w:ind w:left="-1089" w:hanging="180"/>
      </w:pPr>
    </w:lvl>
    <w:lvl w:ilvl="6" w:tplc="0415000F" w:tentative="1">
      <w:start w:val="1"/>
      <w:numFmt w:val="decimal"/>
      <w:lvlText w:val="%7."/>
      <w:lvlJc w:val="left"/>
      <w:pPr>
        <w:ind w:left="-369" w:hanging="360"/>
      </w:pPr>
    </w:lvl>
    <w:lvl w:ilvl="7" w:tplc="04150019" w:tentative="1">
      <w:start w:val="1"/>
      <w:numFmt w:val="lowerLetter"/>
      <w:lvlText w:val="%8."/>
      <w:lvlJc w:val="left"/>
      <w:pPr>
        <w:ind w:left="351" w:hanging="360"/>
      </w:pPr>
    </w:lvl>
    <w:lvl w:ilvl="8" w:tplc="0415001B" w:tentative="1">
      <w:start w:val="1"/>
      <w:numFmt w:val="lowerRoman"/>
      <w:lvlText w:val="%9."/>
      <w:lvlJc w:val="right"/>
      <w:pPr>
        <w:ind w:left="1071" w:hanging="180"/>
      </w:pPr>
    </w:lvl>
  </w:abstractNum>
  <w:abstractNum w:abstractNumId="10" w15:restartNumberingAfterBreak="0">
    <w:nsid w:val="07B556D0"/>
    <w:multiLevelType w:val="multilevel"/>
    <w:tmpl w:val="82F8E2FE"/>
    <w:styleLink w:val="WWNum10"/>
    <w:lvl w:ilvl="0">
      <w:start w:val="1"/>
      <w:numFmt w:val="decimal"/>
      <w:lvlText w:val="%1."/>
      <w:lvlJc w:val="left"/>
      <w:rPr>
        <w:b w:val="0"/>
        <w:i w:val="0"/>
        <w:color w:val="00000A"/>
        <w:sz w:val="24"/>
        <w:szCs w:val="24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1" w15:restartNumberingAfterBreak="0">
    <w:nsid w:val="0A6155B8"/>
    <w:multiLevelType w:val="hybridMultilevel"/>
    <w:tmpl w:val="E9D088C8"/>
    <w:lvl w:ilvl="0" w:tplc="04150017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)"/>
      <w:lvlJc w:val="left"/>
      <w:pPr>
        <w:ind w:left="1364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B805D97"/>
    <w:multiLevelType w:val="multilevel"/>
    <w:tmpl w:val="9F98125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 w15:restartNumberingAfterBreak="0">
    <w:nsid w:val="0FB3086A"/>
    <w:multiLevelType w:val="hybridMultilevel"/>
    <w:tmpl w:val="CE0EA4F6"/>
    <w:lvl w:ilvl="0" w:tplc="19AE8F6C">
      <w:start w:val="1"/>
      <w:numFmt w:val="lowerLetter"/>
      <w:lvlText w:val="%1)"/>
      <w:lvlJc w:val="left"/>
      <w:pPr>
        <w:ind w:left="405" w:hanging="405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2D9355B"/>
    <w:multiLevelType w:val="hybridMultilevel"/>
    <w:tmpl w:val="23B665BC"/>
    <w:lvl w:ilvl="0" w:tplc="59A214DC">
      <w:start w:val="1"/>
      <w:numFmt w:val="decimal"/>
      <w:pStyle w:val="Poziom2-pkt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150017">
      <w:start w:val="1"/>
      <w:numFmt w:val="lowerLetter"/>
      <w:pStyle w:val="Poziom3-ppkt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3B837AC"/>
    <w:multiLevelType w:val="hybridMultilevel"/>
    <w:tmpl w:val="9FB8DC34"/>
    <w:styleLink w:val="StylStylPunktowane11ptPogrubienieKonspektynumerowaneTim121"/>
    <w:lvl w:ilvl="0" w:tplc="0415000F">
      <w:start w:val="1"/>
      <w:numFmt w:val="decimal"/>
      <w:lvlText w:val="%1."/>
      <w:lvlJc w:val="left"/>
      <w:pPr>
        <w:ind w:left="35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6F65354">
      <w:start w:val="1"/>
      <w:numFmt w:val="lowerLetter"/>
      <w:lvlText w:val="%2"/>
      <w:lvlJc w:val="left"/>
      <w:pPr>
        <w:ind w:left="108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7708086">
      <w:start w:val="1"/>
      <w:numFmt w:val="lowerRoman"/>
      <w:lvlText w:val="%3"/>
      <w:lvlJc w:val="left"/>
      <w:pPr>
        <w:ind w:left="180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EC8F7CC">
      <w:start w:val="1"/>
      <w:numFmt w:val="decimal"/>
      <w:lvlText w:val="%4"/>
      <w:lvlJc w:val="left"/>
      <w:pPr>
        <w:ind w:left="252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E763D08">
      <w:start w:val="1"/>
      <w:numFmt w:val="lowerLetter"/>
      <w:lvlText w:val="%5"/>
      <w:lvlJc w:val="left"/>
      <w:pPr>
        <w:ind w:left="324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DAEFD42">
      <w:start w:val="1"/>
      <w:numFmt w:val="lowerRoman"/>
      <w:lvlText w:val="%6"/>
      <w:lvlJc w:val="left"/>
      <w:pPr>
        <w:ind w:left="396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FA3D34">
      <w:start w:val="1"/>
      <w:numFmt w:val="decimal"/>
      <w:lvlText w:val="%7"/>
      <w:lvlJc w:val="left"/>
      <w:pPr>
        <w:ind w:left="468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C626E8A">
      <w:start w:val="1"/>
      <w:numFmt w:val="lowerLetter"/>
      <w:lvlText w:val="%8"/>
      <w:lvlJc w:val="left"/>
      <w:pPr>
        <w:ind w:left="540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A38C2AA">
      <w:start w:val="1"/>
      <w:numFmt w:val="lowerRoman"/>
      <w:lvlText w:val="%9"/>
      <w:lvlJc w:val="left"/>
      <w:pPr>
        <w:ind w:left="612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14AF2A2C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7BE18EA"/>
    <w:multiLevelType w:val="hybridMultilevel"/>
    <w:tmpl w:val="E9C4A6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7DB5D12"/>
    <w:multiLevelType w:val="multilevel"/>
    <w:tmpl w:val="7E7A6D3C"/>
    <w:lvl w:ilvl="0">
      <w:start w:val="1"/>
      <w:numFmt w:val="lowerLetter"/>
      <w:lvlText w:val="%1)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19" w15:restartNumberingAfterBreak="0">
    <w:nsid w:val="180366C6"/>
    <w:multiLevelType w:val="hybridMultilevel"/>
    <w:tmpl w:val="4A6C9D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C1AD9F"/>
    <w:multiLevelType w:val="hybridMultilevel"/>
    <w:tmpl w:val="BC465136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1BE710A6"/>
    <w:multiLevelType w:val="hybridMultilevel"/>
    <w:tmpl w:val="E9D088C8"/>
    <w:lvl w:ilvl="0" w:tplc="04150017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)"/>
      <w:lvlJc w:val="left"/>
      <w:pPr>
        <w:ind w:left="1364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09E13F8"/>
    <w:multiLevelType w:val="hybridMultilevel"/>
    <w:tmpl w:val="25D84B2C"/>
    <w:lvl w:ilvl="0" w:tplc="ACD4B90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23D855A6"/>
    <w:multiLevelType w:val="hybridMultilevel"/>
    <w:tmpl w:val="CA4A0EA4"/>
    <w:lvl w:ilvl="0" w:tplc="099CEF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4B85A96"/>
    <w:multiLevelType w:val="hybridMultilevel"/>
    <w:tmpl w:val="0DE45C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9763F5C"/>
    <w:multiLevelType w:val="hybridMultilevel"/>
    <w:tmpl w:val="69DA60AC"/>
    <w:lvl w:ilvl="0" w:tplc="44DE64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B9E105D"/>
    <w:multiLevelType w:val="hybridMultilevel"/>
    <w:tmpl w:val="CE0EA4F6"/>
    <w:lvl w:ilvl="0" w:tplc="19AE8F6C">
      <w:start w:val="1"/>
      <w:numFmt w:val="lowerLetter"/>
      <w:lvlText w:val="%1)"/>
      <w:lvlJc w:val="left"/>
      <w:pPr>
        <w:ind w:left="405" w:hanging="405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2BE709CB"/>
    <w:multiLevelType w:val="hybridMultilevel"/>
    <w:tmpl w:val="5F76BC82"/>
    <w:styleLink w:val="StylStylPunktowane11ptPogrubienieKonspektynumerowaneTim3"/>
    <w:lvl w:ilvl="0" w:tplc="FFFFFFFF">
      <w:start w:val="1"/>
      <w:numFmt w:val="decimal"/>
      <w:lvlText w:val="%1."/>
      <w:lvlJc w:val="left"/>
      <w:pPr>
        <w:tabs>
          <w:tab w:val="num" w:pos="587"/>
        </w:tabs>
        <w:ind w:left="644" w:hanging="284"/>
      </w:pPr>
      <w:rPr>
        <w:rFonts w:hint="default"/>
        <w:b w:val="0"/>
        <w:i w:val="0"/>
        <w:color w:val="auto"/>
        <w:sz w:val="22"/>
        <w:szCs w:val="19"/>
      </w:rPr>
    </w:lvl>
    <w:lvl w:ilvl="1" w:tplc="66CAAF76">
      <w:start w:val="1"/>
      <w:numFmt w:val="decimal"/>
      <w:lvlText w:val="%2)"/>
      <w:lvlJc w:val="left"/>
      <w:pPr>
        <w:tabs>
          <w:tab w:val="num" w:pos="1837"/>
        </w:tabs>
        <w:ind w:left="1837" w:hanging="397"/>
      </w:pPr>
      <w:rPr>
        <w:rFonts w:hint="default"/>
        <w:b w:val="0"/>
        <w:i w:val="0"/>
        <w:color w:val="auto"/>
        <w:sz w:val="22"/>
        <w:szCs w:val="22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2E3906FD"/>
    <w:multiLevelType w:val="hybridMultilevel"/>
    <w:tmpl w:val="A9468296"/>
    <w:lvl w:ilvl="0" w:tplc="04150011">
      <w:start w:val="1"/>
      <w:numFmt w:val="decimal"/>
      <w:lvlText w:val="%1)"/>
      <w:lvlJc w:val="left"/>
      <w:pPr>
        <w:ind w:left="-720" w:hanging="360"/>
      </w:pPr>
    </w:lvl>
    <w:lvl w:ilvl="1" w:tplc="04150019" w:tentative="1">
      <w:start w:val="1"/>
      <w:numFmt w:val="lowerLetter"/>
      <w:lvlText w:val="%2."/>
      <w:lvlJc w:val="left"/>
      <w:pPr>
        <w:ind w:left="0" w:hanging="360"/>
      </w:pPr>
    </w:lvl>
    <w:lvl w:ilvl="2" w:tplc="0415001B" w:tentative="1">
      <w:start w:val="1"/>
      <w:numFmt w:val="lowerRoman"/>
      <w:lvlText w:val="%3."/>
      <w:lvlJc w:val="right"/>
      <w:pPr>
        <w:ind w:left="720" w:hanging="180"/>
      </w:pPr>
    </w:lvl>
    <w:lvl w:ilvl="3" w:tplc="0415000F" w:tentative="1">
      <w:start w:val="1"/>
      <w:numFmt w:val="decimal"/>
      <w:lvlText w:val="%4."/>
      <w:lvlJc w:val="left"/>
      <w:pPr>
        <w:ind w:left="1440" w:hanging="360"/>
      </w:pPr>
    </w:lvl>
    <w:lvl w:ilvl="4" w:tplc="04150019" w:tentative="1">
      <w:start w:val="1"/>
      <w:numFmt w:val="lowerLetter"/>
      <w:lvlText w:val="%5."/>
      <w:lvlJc w:val="left"/>
      <w:pPr>
        <w:ind w:left="2160" w:hanging="360"/>
      </w:pPr>
    </w:lvl>
    <w:lvl w:ilvl="5" w:tplc="0415001B" w:tentative="1">
      <w:start w:val="1"/>
      <w:numFmt w:val="lowerRoman"/>
      <w:lvlText w:val="%6."/>
      <w:lvlJc w:val="right"/>
      <w:pPr>
        <w:ind w:left="2880" w:hanging="180"/>
      </w:pPr>
    </w:lvl>
    <w:lvl w:ilvl="6" w:tplc="0415000F" w:tentative="1">
      <w:start w:val="1"/>
      <w:numFmt w:val="decimal"/>
      <w:lvlText w:val="%7."/>
      <w:lvlJc w:val="left"/>
      <w:pPr>
        <w:ind w:left="3600" w:hanging="360"/>
      </w:pPr>
    </w:lvl>
    <w:lvl w:ilvl="7" w:tplc="04150019" w:tentative="1">
      <w:start w:val="1"/>
      <w:numFmt w:val="lowerLetter"/>
      <w:lvlText w:val="%8."/>
      <w:lvlJc w:val="left"/>
      <w:pPr>
        <w:ind w:left="4320" w:hanging="360"/>
      </w:pPr>
    </w:lvl>
    <w:lvl w:ilvl="8" w:tplc="0415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30" w15:restartNumberingAfterBreak="0">
    <w:nsid w:val="3023662F"/>
    <w:multiLevelType w:val="multilevel"/>
    <w:tmpl w:val="79EEFD50"/>
    <w:lvl w:ilvl="0">
      <w:start w:val="1"/>
      <w:numFmt w:val="lowerLetter"/>
      <w:lvlText w:val="%1)"/>
      <w:lvlJc w:val="left"/>
      <w:pPr>
        <w:ind w:left="720" w:hanging="360"/>
      </w:pPr>
      <w:rPr>
        <w:b w:val="0"/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304C002E"/>
    <w:multiLevelType w:val="hybridMultilevel"/>
    <w:tmpl w:val="FD00A5CE"/>
    <w:lvl w:ilvl="0" w:tplc="56D49D6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1A25743"/>
    <w:multiLevelType w:val="hybridMultilevel"/>
    <w:tmpl w:val="E714AC98"/>
    <w:lvl w:ilvl="0" w:tplc="684809CE">
      <w:start w:val="1"/>
      <w:numFmt w:val="decimal"/>
      <w:lvlText w:val="%1)"/>
      <w:lvlJc w:val="left"/>
      <w:pPr>
        <w:tabs>
          <w:tab w:val="num" w:pos="-1188"/>
        </w:tabs>
        <w:ind w:left="-468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2" w:hanging="360"/>
      </w:pPr>
    </w:lvl>
    <w:lvl w:ilvl="2" w:tplc="0415001B" w:tentative="1">
      <w:start w:val="1"/>
      <w:numFmt w:val="lowerRoman"/>
      <w:lvlText w:val="%3."/>
      <w:lvlJc w:val="right"/>
      <w:pPr>
        <w:ind w:left="972" w:hanging="180"/>
      </w:pPr>
    </w:lvl>
    <w:lvl w:ilvl="3" w:tplc="0415000F" w:tentative="1">
      <w:start w:val="1"/>
      <w:numFmt w:val="decimal"/>
      <w:lvlText w:val="%4."/>
      <w:lvlJc w:val="left"/>
      <w:pPr>
        <w:ind w:left="1692" w:hanging="360"/>
      </w:pPr>
    </w:lvl>
    <w:lvl w:ilvl="4" w:tplc="04150019" w:tentative="1">
      <w:start w:val="1"/>
      <w:numFmt w:val="lowerLetter"/>
      <w:lvlText w:val="%5."/>
      <w:lvlJc w:val="left"/>
      <w:pPr>
        <w:ind w:left="2412" w:hanging="360"/>
      </w:pPr>
    </w:lvl>
    <w:lvl w:ilvl="5" w:tplc="0415001B" w:tentative="1">
      <w:start w:val="1"/>
      <w:numFmt w:val="lowerRoman"/>
      <w:lvlText w:val="%6."/>
      <w:lvlJc w:val="right"/>
      <w:pPr>
        <w:ind w:left="3132" w:hanging="180"/>
      </w:pPr>
    </w:lvl>
    <w:lvl w:ilvl="6" w:tplc="0415000F" w:tentative="1">
      <w:start w:val="1"/>
      <w:numFmt w:val="decimal"/>
      <w:lvlText w:val="%7."/>
      <w:lvlJc w:val="left"/>
      <w:pPr>
        <w:ind w:left="3852" w:hanging="360"/>
      </w:pPr>
    </w:lvl>
    <w:lvl w:ilvl="7" w:tplc="04150019" w:tentative="1">
      <w:start w:val="1"/>
      <w:numFmt w:val="lowerLetter"/>
      <w:lvlText w:val="%8."/>
      <w:lvlJc w:val="left"/>
      <w:pPr>
        <w:ind w:left="4572" w:hanging="360"/>
      </w:pPr>
    </w:lvl>
    <w:lvl w:ilvl="8" w:tplc="0415001B" w:tentative="1">
      <w:start w:val="1"/>
      <w:numFmt w:val="lowerRoman"/>
      <w:lvlText w:val="%9."/>
      <w:lvlJc w:val="right"/>
      <w:pPr>
        <w:ind w:left="5292" w:hanging="180"/>
      </w:pPr>
    </w:lvl>
  </w:abstractNum>
  <w:abstractNum w:abstractNumId="33" w15:restartNumberingAfterBreak="0">
    <w:nsid w:val="365F276F"/>
    <w:multiLevelType w:val="hybridMultilevel"/>
    <w:tmpl w:val="2CC868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68F46B6"/>
    <w:multiLevelType w:val="multilevel"/>
    <w:tmpl w:val="F58825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3B6605A2"/>
    <w:multiLevelType w:val="hybridMultilevel"/>
    <w:tmpl w:val="85B0488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3DFB17C4"/>
    <w:multiLevelType w:val="multilevel"/>
    <w:tmpl w:val="E05E163E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7" w15:restartNumberingAfterBreak="0">
    <w:nsid w:val="417A31D3"/>
    <w:multiLevelType w:val="hybridMultilevel"/>
    <w:tmpl w:val="539025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9" w15:restartNumberingAfterBreak="0">
    <w:nsid w:val="437B10B2"/>
    <w:multiLevelType w:val="hybridMultilevel"/>
    <w:tmpl w:val="31644F1A"/>
    <w:lvl w:ilvl="0" w:tplc="0C70A90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85A5C5B"/>
    <w:multiLevelType w:val="hybridMultilevel"/>
    <w:tmpl w:val="C226E4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9CF428D"/>
    <w:multiLevelType w:val="hybridMultilevel"/>
    <w:tmpl w:val="998E8ABA"/>
    <w:lvl w:ilvl="0" w:tplc="72548CF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C354DB2"/>
    <w:multiLevelType w:val="hybridMultilevel"/>
    <w:tmpl w:val="E9D088C8"/>
    <w:lvl w:ilvl="0" w:tplc="04150017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)"/>
      <w:lvlJc w:val="left"/>
      <w:pPr>
        <w:ind w:left="1364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4E183F72"/>
    <w:multiLevelType w:val="multilevel"/>
    <w:tmpl w:val="035646BC"/>
    <w:lvl w:ilvl="0">
      <w:start w:val="35"/>
      <w:numFmt w:val="decimal"/>
      <w:lvlText w:val="%1."/>
      <w:lvlJc w:val="left"/>
      <w:pPr>
        <w:ind w:left="764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04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364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72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72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084" w:hanging="1800"/>
      </w:pPr>
      <w:rPr>
        <w:rFonts w:hint="default"/>
        <w:b w:val="0"/>
      </w:rPr>
    </w:lvl>
  </w:abstractNum>
  <w:abstractNum w:abstractNumId="44" w15:restartNumberingAfterBreak="0">
    <w:nsid w:val="50C27BCE"/>
    <w:multiLevelType w:val="hybridMultilevel"/>
    <w:tmpl w:val="6E6CAD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0DC3BDD"/>
    <w:multiLevelType w:val="hybridMultilevel"/>
    <w:tmpl w:val="8D26576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1394026"/>
    <w:multiLevelType w:val="hybridMultilevel"/>
    <w:tmpl w:val="8236D70C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2984D34"/>
    <w:multiLevelType w:val="hybridMultilevel"/>
    <w:tmpl w:val="B0183104"/>
    <w:lvl w:ilvl="0" w:tplc="F10E693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5987CDE"/>
    <w:multiLevelType w:val="hybridMultilevel"/>
    <w:tmpl w:val="117AF07E"/>
    <w:lvl w:ilvl="0" w:tplc="D6BC936E">
      <w:start w:val="1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57523808"/>
    <w:multiLevelType w:val="hybridMultilevel"/>
    <w:tmpl w:val="04AE03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9CF1E41"/>
    <w:multiLevelType w:val="hybridMultilevel"/>
    <w:tmpl w:val="23FE20EE"/>
    <w:lvl w:ilvl="0" w:tplc="0415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475" w:hanging="360"/>
      </w:pPr>
    </w:lvl>
    <w:lvl w:ilvl="2" w:tplc="0415001B" w:tentative="1">
      <w:start w:val="1"/>
      <w:numFmt w:val="lowerRoman"/>
      <w:lvlText w:val="%3."/>
      <w:lvlJc w:val="right"/>
      <w:pPr>
        <w:ind w:left="6195" w:hanging="180"/>
      </w:pPr>
    </w:lvl>
    <w:lvl w:ilvl="3" w:tplc="0415000F" w:tentative="1">
      <w:start w:val="1"/>
      <w:numFmt w:val="decimal"/>
      <w:lvlText w:val="%4."/>
      <w:lvlJc w:val="left"/>
      <w:pPr>
        <w:ind w:left="6915" w:hanging="360"/>
      </w:pPr>
    </w:lvl>
    <w:lvl w:ilvl="4" w:tplc="04150019" w:tentative="1">
      <w:start w:val="1"/>
      <w:numFmt w:val="lowerLetter"/>
      <w:lvlText w:val="%5."/>
      <w:lvlJc w:val="left"/>
      <w:pPr>
        <w:ind w:left="7635" w:hanging="360"/>
      </w:pPr>
    </w:lvl>
    <w:lvl w:ilvl="5" w:tplc="0415001B" w:tentative="1">
      <w:start w:val="1"/>
      <w:numFmt w:val="lowerRoman"/>
      <w:lvlText w:val="%6."/>
      <w:lvlJc w:val="right"/>
      <w:pPr>
        <w:ind w:left="8355" w:hanging="180"/>
      </w:pPr>
    </w:lvl>
    <w:lvl w:ilvl="6" w:tplc="0415000F" w:tentative="1">
      <w:start w:val="1"/>
      <w:numFmt w:val="decimal"/>
      <w:lvlText w:val="%7."/>
      <w:lvlJc w:val="left"/>
      <w:pPr>
        <w:ind w:left="9075" w:hanging="360"/>
      </w:pPr>
    </w:lvl>
    <w:lvl w:ilvl="7" w:tplc="04150019" w:tentative="1">
      <w:start w:val="1"/>
      <w:numFmt w:val="lowerLetter"/>
      <w:lvlText w:val="%8."/>
      <w:lvlJc w:val="left"/>
      <w:pPr>
        <w:ind w:left="9795" w:hanging="360"/>
      </w:pPr>
    </w:lvl>
    <w:lvl w:ilvl="8" w:tplc="0415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51" w15:restartNumberingAfterBreak="0">
    <w:nsid w:val="5A7E68F0"/>
    <w:multiLevelType w:val="hybridMultilevel"/>
    <w:tmpl w:val="EC60C5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AB81952"/>
    <w:multiLevelType w:val="hybridMultilevel"/>
    <w:tmpl w:val="D47293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C544F56"/>
    <w:multiLevelType w:val="hybridMultilevel"/>
    <w:tmpl w:val="B3A4146E"/>
    <w:lvl w:ilvl="0" w:tplc="FFFFFFFF">
      <w:start w:val="1"/>
      <w:numFmt w:val="lowerLetter"/>
      <w:pStyle w:val="Poziom1-czesc"/>
      <w:lvlText w:val="%1)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5" w15:restartNumberingAfterBreak="0">
    <w:nsid w:val="60240F12"/>
    <w:multiLevelType w:val="hybridMultilevel"/>
    <w:tmpl w:val="7FBE1D6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6370168D"/>
    <w:multiLevelType w:val="hybridMultilevel"/>
    <w:tmpl w:val="892E32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3754F3B"/>
    <w:multiLevelType w:val="hybridMultilevel"/>
    <w:tmpl w:val="A9A6E668"/>
    <w:lvl w:ilvl="0" w:tplc="56C646C0">
      <w:start w:val="1"/>
      <w:numFmt w:val="decimal"/>
      <w:lvlText w:val="%1."/>
      <w:lvlJc w:val="left"/>
      <w:pPr>
        <w:ind w:left="765" w:hanging="4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4AF5304"/>
    <w:multiLevelType w:val="hybridMultilevel"/>
    <w:tmpl w:val="EF66DF8A"/>
    <w:lvl w:ilvl="0" w:tplc="04150011">
      <w:start w:val="1"/>
      <w:numFmt w:val="decimal"/>
      <w:lvlText w:val="%1)"/>
      <w:lvlJc w:val="left"/>
      <w:pPr>
        <w:ind w:left="-720" w:hanging="360"/>
      </w:pPr>
    </w:lvl>
    <w:lvl w:ilvl="1" w:tplc="04150019" w:tentative="1">
      <w:start w:val="1"/>
      <w:numFmt w:val="lowerLetter"/>
      <w:lvlText w:val="%2."/>
      <w:lvlJc w:val="left"/>
      <w:pPr>
        <w:ind w:left="0" w:hanging="360"/>
      </w:pPr>
    </w:lvl>
    <w:lvl w:ilvl="2" w:tplc="0415001B" w:tentative="1">
      <w:start w:val="1"/>
      <w:numFmt w:val="lowerRoman"/>
      <w:lvlText w:val="%3."/>
      <w:lvlJc w:val="right"/>
      <w:pPr>
        <w:ind w:left="720" w:hanging="180"/>
      </w:pPr>
    </w:lvl>
    <w:lvl w:ilvl="3" w:tplc="0415000F" w:tentative="1">
      <w:start w:val="1"/>
      <w:numFmt w:val="decimal"/>
      <w:lvlText w:val="%4."/>
      <w:lvlJc w:val="left"/>
      <w:pPr>
        <w:ind w:left="1440" w:hanging="360"/>
      </w:pPr>
    </w:lvl>
    <w:lvl w:ilvl="4" w:tplc="04150019" w:tentative="1">
      <w:start w:val="1"/>
      <w:numFmt w:val="lowerLetter"/>
      <w:lvlText w:val="%5."/>
      <w:lvlJc w:val="left"/>
      <w:pPr>
        <w:ind w:left="2160" w:hanging="360"/>
      </w:pPr>
    </w:lvl>
    <w:lvl w:ilvl="5" w:tplc="0415001B" w:tentative="1">
      <w:start w:val="1"/>
      <w:numFmt w:val="lowerRoman"/>
      <w:lvlText w:val="%6."/>
      <w:lvlJc w:val="right"/>
      <w:pPr>
        <w:ind w:left="2880" w:hanging="180"/>
      </w:pPr>
    </w:lvl>
    <w:lvl w:ilvl="6" w:tplc="0415000F" w:tentative="1">
      <w:start w:val="1"/>
      <w:numFmt w:val="decimal"/>
      <w:lvlText w:val="%7."/>
      <w:lvlJc w:val="left"/>
      <w:pPr>
        <w:ind w:left="3600" w:hanging="360"/>
      </w:pPr>
    </w:lvl>
    <w:lvl w:ilvl="7" w:tplc="04150019" w:tentative="1">
      <w:start w:val="1"/>
      <w:numFmt w:val="lowerLetter"/>
      <w:lvlText w:val="%8."/>
      <w:lvlJc w:val="left"/>
      <w:pPr>
        <w:ind w:left="4320" w:hanging="360"/>
      </w:pPr>
    </w:lvl>
    <w:lvl w:ilvl="8" w:tplc="0415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59" w15:restartNumberingAfterBreak="0">
    <w:nsid w:val="661338F3"/>
    <w:multiLevelType w:val="hybridMultilevel"/>
    <w:tmpl w:val="8EF253BC"/>
    <w:lvl w:ilvl="0" w:tplc="3BEC2532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66145FD1"/>
    <w:multiLevelType w:val="multilevel"/>
    <w:tmpl w:val="46A479C2"/>
    <w:styleLink w:val="WWNum2"/>
    <w:lvl w:ilvl="0">
      <w:numFmt w:val="bullet"/>
      <w:lvlText w:val=""/>
      <w:lvlJc w:val="left"/>
      <w:rPr>
        <w:rFonts w:ascii="Symbol" w:hAnsi="Symbol"/>
        <w:b/>
        <w:color w:val="00000A"/>
      </w:rPr>
    </w:lvl>
    <w:lvl w:ilvl="1">
      <w:start w:val="1"/>
      <w:numFmt w:val="lowerLetter"/>
      <w:lvlText w:val="%2)"/>
      <w:lvlJc w:val="left"/>
      <w:rPr>
        <w:b w:val="0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1" w15:restartNumberingAfterBreak="0">
    <w:nsid w:val="678D6C7E"/>
    <w:multiLevelType w:val="multilevel"/>
    <w:tmpl w:val="7DEA120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906" w:hanging="480"/>
      </w:pPr>
      <w:rPr>
        <w:rFonts w:ascii="Palatino Linotype" w:eastAsia="Times New Roman" w:hAnsi="Palatino Linotype" w:cs="Arial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2" w15:restartNumberingAfterBreak="0">
    <w:nsid w:val="682B0D9D"/>
    <w:multiLevelType w:val="hybridMultilevel"/>
    <w:tmpl w:val="3FE4785E"/>
    <w:lvl w:ilvl="0" w:tplc="D090D3E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96DFEE" w:tentative="1">
      <w:start w:val="1"/>
      <w:numFmt w:val="lowerLetter"/>
      <w:lvlText w:val="%2."/>
      <w:lvlJc w:val="left"/>
      <w:pPr>
        <w:ind w:left="1440" w:hanging="360"/>
      </w:pPr>
    </w:lvl>
    <w:lvl w:ilvl="2" w:tplc="3A2ABB02" w:tentative="1">
      <w:start w:val="1"/>
      <w:numFmt w:val="lowerRoman"/>
      <w:lvlText w:val="%3."/>
      <w:lvlJc w:val="right"/>
      <w:pPr>
        <w:ind w:left="2160" w:hanging="180"/>
      </w:pPr>
    </w:lvl>
    <w:lvl w:ilvl="3" w:tplc="B0344046" w:tentative="1">
      <w:start w:val="1"/>
      <w:numFmt w:val="decimal"/>
      <w:lvlText w:val="%4."/>
      <w:lvlJc w:val="left"/>
      <w:pPr>
        <w:ind w:left="2880" w:hanging="360"/>
      </w:pPr>
    </w:lvl>
    <w:lvl w:ilvl="4" w:tplc="0EFAF08E" w:tentative="1">
      <w:start w:val="1"/>
      <w:numFmt w:val="lowerLetter"/>
      <w:lvlText w:val="%5."/>
      <w:lvlJc w:val="left"/>
      <w:pPr>
        <w:ind w:left="3600" w:hanging="360"/>
      </w:pPr>
    </w:lvl>
    <w:lvl w:ilvl="5" w:tplc="36FCD014" w:tentative="1">
      <w:start w:val="1"/>
      <w:numFmt w:val="lowerRoman"/>
      <w:lvlText w:val="%6."/>
      <w:lvlJc w:val="right"/>
      <w:pPr>
        <w:ind w:left="4320" w:hanging="180"/>
      </w:pPr>
    </w:lvl>
    <w:lvl w:ilvl="6" w:tplc="17F8D926" w:tentative="1">
      <w:start w:val="1"/>
      <w:numFmt w:val="decimal"/>
      <w:lvlText w:val="%7."/>
      <w:lvlJc w:val="left"/>
      <w:pPr>
        <w:ind w:left="5040" w:hanging="360"/>
      </w:pPr>
    </w:lvl>
    <w:lvl w:ilvl="7" w:tplc="127C7954" w:tentative="1">
      <w:start w:val="1"/>
      <w:numFmt w:val="lowerLetter"/>
      <w:lvlText w:val="%8."/>
      <w:lvlJc w:val="left"/>
      <w:pPr>
        <w:ind w:left="5760" w:hanging="360"/>
      </w:pPr>
    </w:lvl>
    <w:lvl w:ilvl="8" w:tplc="17A2057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C221901"/>
    <w:multiLevelType w:val="hybridMultilevel"/>
    <w:tmpl w:val="E9D088C8"/>
    <w:lvl w:ilvl="0" w:tplc="04150017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)"/>
      <w:lvlJc w:val="left"/>
      <w:pPr>
        <w:ind w:left="1364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6D204360"/>
    <w:multiLevelType w:val="multilevel"/>
    <w:tmpl w:val="FD28A628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65" w15:restartNumberingAfterBreak="0">
    <w:nsid w:val="70164436"/>
    <w:multiLevelType w:val="multilevel"/>
    <w:tmpl w:val="3E88613C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70EA0FB0"/>
    <w:multiLevelType w:val="hybridMultilevel"/>
    <w:tmpl w:val="E90E6480"/>
    <w:lvl w:ilvl="0" w:tplc="04150017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21841C8"/>
    <w:multiLevelType w:val="multilevel"/>
    <w:tmpl w:val="8B50FC8E"/>
    <w:styleLink w:val="WWNum29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69" w15:restartNumberingAfterBreak="0">
    <w:nsid w:val="775666C3"/>
    <w:multiLevelType w:val="hybridMultilevel"/>
    <w:tmpl w:val="226612BE"/>
    <w:lvl w:ilvl="0" w:tplc="04150017">
      <w:start w:val="1"/>
      <w:numFmt w:val="lowerLetter"/>
      <w:lvlText w:val="%1)"/>
      <w:lvlJc w:val="left"/>
      <w:pPr>
        <w:ind w:left="-60" w:hanging="360"/>
      </w:pPr>
      <w:rPr>
        <w:color w:val="00B050"/>
      </w:rPr>
    </w:lvl>
    <w:lvl w:ilvl="1" w:tplc="B3B26A9C" w:tentative="1">
      <w:start w:val="1"/>
      <w:numFmt w:val="lowerLetter"/>
      <w:lvlText w:val="%2."/>
      <w:lvlJc w:val="left"/>
      <w:pPr>
        <w:ind w:left="660" w:hanging="360"/>
      </w:pPr>
    </w:lvl>
    <w:lvl w:ilvl="2" w:tplc="81CAB932" w:tentative="1">
      <w:start w:val="1"/>
      <w:numFmt w:val="lowerRoman"/>
      <w:lvlText w:val="%3."/>
      <w:lvlJc w:val="right"/>
      <w:pPr>
        <w:ind w:left="1380" w:hanging="180"/>
      </w:pPr>
    </w:lvl>
    <w:lvl w:ilvl="3" w:tplc="2B1A006C" w:tentative="1">
      <w:start w:val="1"/>
      <w:numFmt w:val="decimal"/>
      <w:lvlText w:val="%4."/>
      <w:lvlJc w:val="left"/>
      <w:pPr>
        <w:ind w:left="2100" w:hanging="360"/>
      </w:pPr>
    </w:lvl>
    <w:lvl w:ilvl="4" w:tplc="6B5ACF32" w:tentative="1">
      <w:start w:val="1"/>
      <w:numFmt w:val="lowerLetter"/>
      <w:lvlText w:val="%5."/>
      <w:lvlJc w:val="left"/>
      <w:pPr>
        <w:ind w:left="2820" w:hanging="360"/>
      </w:pPr>
    </w:lvl>
    <w:lvl w:ilvl="5" w:tplc="31503C16" w:tentative="1">
      <w:start w:val="1"/>
      <w:numFmt w:val="lowerRoman"/>
      <w:lvlText w:val="%6."/>
      <w:lvlJc w:val="right"/>
      <w:pPr>
        <w:ind w:left="3540" w:hanging="180"/>
      </w:pPr>
    </w:lvl>
    <w:lvl w:ilvl="6" w:tplc="8A068B6C" w:tentative="1">
      <w:start w:val="1"/>
      <w:numFmt w:val="decimal"/>
      <w:lvlText w:val="%7."/>
      <w:lvlJc w:val="left"/>
      <w:pPr>
        <w:ind w:left="4260" w:hanging="360"/>
      </w:pPr>
    </w:lvl>
    <w:lvl w:ilvl="7" w:tplc="32646FEE" w:tentative="1">
      <w:start w:val="1"/>
      <w:numFmt w:val="lowerLetter"/>
      <w:lvlText w:val="%8."/>
      <w:lvlJc w:val="left"/>
      <w:pPr>
        <w:ind w:left="4980" w:hanging="360"/>
      </w:pPr>
    </w:lvl>
    <w:lvl w:ilvl="8" w:tplc="6D7A58AE" w:tentative="1">
      <w:start w:val="1"/>
      <w:numFmt w:val="lowerRoman"/>
      <w:lvlText w:val="%9."/>
      <w:lvlJc w:val="right"/>
      <w:pPr>
        <w:ind w:left="5700" w:hanging="180"/>
      </w:pPr>
    </w:lvl>
  </w:abstractNum>
  <w:abstractNum w:abstractNumId="70" w15:restartNumberingAfterBreak="0">
    <w:nsid w:val="78BA4591"/>
    <w:multiLevelType w:val="hybridMultilevel"/>
    <w:tmpl w:val="5F8AA0BE"/>
    <w:lvl w:ilvl="0" w:tplc="D1F2D3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8EE1809"/>
    <w:multiLevelType w:val="hybridMultilevel"/>
    <w:tmpl w:val="DDCC9DCC"/>
    <w:lvl w:ilvl="0" w:tplc="0D166990">
      <w:start w:val="1"/>
      <w:numFmt w:val="lowerLetter"/>
      <w:lvlText w:val="%1)"/>
      <w:lvlJc w:val="left"/>
      <w:pPr>
        <w:ind w:left="-2370" w:hanging="405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-1695" w:hanging="360"/>
      </w:pPr>
    </w:lvl>
    <w:lvl w:ilvl="2" w:tplc="0415001B" w:tentative="1">
      <w:start w:val="1"/>
      <w:numFmt w:val="lowerRoman"/>
      <w:lvlText w:val="%3."/>
      <w:lvlJc w:val="right"/>
      <w:pPr>
        <w:ind w:left="-975" w:hanging="180"/>
      </w:pPr>
    </w:lvl>
    <w:lvl w:ilvl="3" w:tplc="0415000F" w:tentative="1">
      <w:start w:val="1"/>
      <w:numFmt w:val="decimal"/>
      <w:lvlText w:val="%4."/>
      <w:lvlJc w:val="left"/>
      <w:pPr>
        <w:ind w:left="-255" w:hanging="360"/>
      </w:pPr>
    </w:lvl>
    <w:lvl w:ilvl="4" w:tplc="04150019" w:tentative="1">
      <w:start w:val="1"/>
      <w:numFmt w:val="lowerLetter"/>
      <w:lvlText w:val="%5."/>
      <w:lvlJc w:val="left"/>
      <w:pPr>
        <w:ind w:left="465" w:hanging="360"/>
      </w:pPr>
    </w:lvl>
    <w:lvl w:ilvl="5" w:tplc="0415001B" w:tentative="1">
      <w:start w:val="1"/>
      <w:numFmt w:val="lowerRoman"/>
      <w:lvlText w:val="%6."/>
      <w:lvlJc w:val="right"/>
      <w:pPr>
        <w:ind w:left="1185" w:hanging="180"/>
      </w:pPr>
    </w:lvl>
    <w:lvl w:ilvl="6" w:tplc="0415000F" w:tentative="1">
      <w:start w:val="1"/>
      <w:numFmt w:val="decimal"/>
      <w:lvlText w:val="%7."/>
      <w:lvlJc w:val="left"/>
      <w:pPr>
        <w:ind w:left="1905" w:hanging="360"/>
      </w:pPr>
    </w:lvl>
    <w:lvl w:ilvl="7" w:tplc="04150019" w:tentative="1">
      <w:start w:val="1"/>
      <w:numFmt w:val="lowerLetter"/>
      <w:lvlText w:val="%8."/>
      <w:lvlJc w:val="left"/>
      <w:pPr>
        <w:ind w:left="2625" w:hanging="360"/>
      </w:pPr>
    </w:lvl>
    <w:lvl w:ilvl="8" w:tplc="0415001B" w:tentative="1">
      <w:start w:val="1"/>
      <w:numFmt w:val="lowerRoman"/>
      <w:lvlText w:val="%9."/>
      <w:lvlJc w:val="right"/>
      <w:pPr>
        <w:ind w:left="3345" w:hanging="180"/>
      </w:pPr>
    </w:lvl>
  </w:abstractNum>
  <w:abstractNum w:abstractNumId="72" w15:restartNumberingAfterBreak="0">
    <w:nsid w:val="7C3A0431"/>
    <w:multiLevelType w:val="multilevel"/>
    <w:tmpl w:val="E3D02D0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906" w:hanging="480"/>
      </w:pPr>
      <w:rPr>
        <w:rFonts w:ascii="Palatino Linotype" w:eastAsia="Times New Roman" w:hAnsi="Palatino Linotype" w:cs="Arial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73" w15:restartNumberingAfterBreak="0">
    <w:nsid w:val="7ECF303E"/>
    <w:multiLevelType w:val="hybridMultilevel"/>
    <w:tmpl w:val="E9D088C8"/>
    <w:lvl w:ilvl="0" w:tplc="04150017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)"/>
      <w:lvlJc w:val="left"/>
      <w:pPr>
        <w:ind w:left="1364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7FFC3E91"/>
    <w:multiLevelType w:val="hybridMultilevel"/>
    <w:tmpl w:val="E19EFF78"/>
    <w:lvl w:ilvl="0" w:tplc="CF06D45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576AA0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2"/>
  </w:num>
  <w:num w:numId="3">
    <w:abstractNumId w:val="54"/>
    <w:lvlOverride w:ilvl="0">
      <w:startOverride w:val="1"/>
    </w:lvlOverride>
  </w:num>
  <w:num w:numId="4">
    <w:abstractNumId w:val="38"/>
    <w:lvlOverride w:ilvl="0">
      <w:startOverride w:val="1"/>
    </w:lvlOverride>
  </w:num>
  <w:num w:numId="5">
    <w:abstractNumId w:val="23"/>
  </w:num>
  <w:num w:numId="6">
    <w:abstractNumId w:val="10"/>
  </w:num>
  <w:num w:numId="7">
    <w:abstractNumId w:val="60"/>
  </w:num>
  <w:num w:numId="8">
    <w:abstractNumId w:val="68"/>
  </w:num>
  <w:num w:numId="9">
    <w:abstractNumId w:val="70"/>
  </w:num>
  <w:num w:numId="10">
    <w:abstractNumId w:val="26"/>
  </w:num>
  <w:num w:numId="11">
    <w:abstractNumId w:val="74"/>
  </w:num>
  <w:num w:numId="12">
    <w:abstractNumId w:val="37"/>
  </w:num>
  <w:num w:numId="13">
    <w:abstractNumId w:val="51"/>
  </w:num>
  <w:num w:numId="14">
    <w:abstractNumId w:val="15"/>
  </w:num>
  <w:num w:numId="15">
    <w:abstractNumId w:val="28"/>
  </w:num>
  <w:num w:numId="16">
    <w:abstractNumId w:val="8"/>
  </w:num>
  <w:num w:numId="17">
    <w:abstractNumId w:val="61"/>
  </w:num>
  <w:num w:numId="18">
    <w:abstractNumId w:val="72"/>
  </w:num>
  <w:num w:numId="19">
    <w:abstractNumId w:val="40"/>
  </w:num>
  <w:num w:numId="20">
    <w:abstractNumId w:val="73"/>
  </w:num>
  <w:num w:numId="21">
    <w:abstractNumId w:val="25"/>
  </w:num>
  <w:num w:numId="22">
    <w:abstractNumId w:val="67"/>
  </w:num>
  <w:num w:numId="23">
    <w:abstractNumId w:val="17"/>
  </w:num>
  <w:num w:numId="24">
    <w:abstractNumId w:val="45"/>
  </w:num>
  <w:num w:numId="25">
    <w:abstractNumId w:val="56"/>
  </w:num>
  <w:num w:numId="26">
    <w:abstractNumId w:val="35"/>
  </w:num>
  <w:num w:numId="27">
    <w:abstractNumId w:val="34"/>
  </w:num>
  <w:num w:numId="28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49"/>
  </w:num>
  <w:num w:numId="31">
    <w:abstractNumId w:val="12"/>
  </w:num>
  <w:num w:numId="32">
    <w:abstractNumId w:val="66"/>
  </w:num>
  <w:num w:numId="33">
    <w:abstractNumId w:val="52"/>
  </w:num>
  <w:num w:numId="34">
    <w:abstractNumId w:val="24"/>
  </w:num>
  <w:num w:numId="35">
    <w:abstractNumId w:val="16"/>
  </w:num>
  <w:num w:numId="36">
    <w:abstractNumId w:val="30"/>
  </w:num>
  <w:num w:numId="37">
    <w:abstractNumId w:val="59"/>
  </w:num>
  <w:num w:numId="38">
    <w:abstractNumId w:val="20"/>
  </w:num>
  <w:num w:numId="39">
    <w:abstractNumId w:val="43"/>
  </w:num>
  <w:num w:numId="40">
    <w:abstractNumId w:val="46"/>
  </w:num>
  <w:num w:numId="41">
    <w:abstractNumId w:val="48"/>
  </w:num>
  <w:num w:numId="42">
    <w:abstractNumId w:val="69"/>
  </w:num>
  <w:num w:numId="43">
    <w:abstractNumId w:val="55"/>
  </w:num>
  <w:num w:numId="44">
    <w:abstractNumId w:val="9"/>
  </w:num>
  <w:num w:numId="45">
    <w:abstractNumId w:val="29"/>
  </w:num>
  <w:num w:numId="46">
    <w:abstractNumId w:val="58"/>
  </w:num>
  <w:num w:numId="47">
    <w:abstractNumId w:val="57"/>
  </w:num>
  <w:num w:numId="48">
    <w:abstractNumId w:val="47"/>
  </w:num>
  <w:num w:numId="49">
    <w:abstractNumId w:val="41"/>
  </w:num>
  <w:num w:numId="50">
    <w:abstractNumId w:val="32"/>
  </w:num>
  <w:num w:numId="51">
    <w:abstractNumId w:val="50"/>
  </w:num>
  <w:num w:numId="52">
    <w:abstractNumId w:val="33"/>
  </w:num>
  <w:num w:numId="53">
    <w:abstractNumId w:val="19"/>
  </w:num>
  <w:num w:numId="54">
    <w:abstractNumId w:val="71"/>
  </w:num>
  <w:num w:numId="55">
    <w:abstractNumId w:val="31"/>
  </w:num>
  <w:num w:numId="56">
    <w:abstractNumId w:val="39"/>
  </w:num>
  <w:num w:numId="57">
    <w:abstractNumId w:val="44"/>
  </w:num>
  <w:num w:numId="58">
    <w:abstractNumId w:val="13"/>
  </w:num>
  <w:num w:numId="59">
    <w:abstractNumId w:val="27"/>
  </w:num>
  <w:num w:numId="60">
    <w:abstractNumId w:val="63"/>
  </w:num>
  <w:num w:numId="61">
    <w:abstractNumId w:val="21"/>
  </w:num>
  <w:num w:numId="62">
    <w:abstractNumId w:val="11"/>
  </w:num>
  <w:num w:numId="63">
    <w:abstractNumId w:val="42"/>
  </w:num>
  <w:num w:numId="64">
    <w:abstractNumId w:val="64"/>
  </w:num>
  <w:num w:numId="65">
    <w:abstractNumId w:val="18"/>
  </w:num>
  <w:num w:numId="66">
    <w:abstractNumId w:val="22"/>
  </w:num>
  <w:num w:numId="67">
    <w:abstractNumId w:val="36"/>
  </w:num>
  <w:num w:numId="68">
    <w:abstractNumId w:val="65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mirrorMargins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7896"/>
    <w:rsid w:val="000002D0"/>
    <w:rsid w:val="00001DAA"/>
    <w:rsid w:val="0000251B"/>
    <w:rsid w:val="000033D9"/>
    <w:rsid w:val="00004C0F"/>
    <w:rsid w:val="000055A7"/>
    <w:rsid w:val="000065B7"/>
    <w:rsid w:val="000069AC"/>
    <w:rsid w:val="00006C05"/>
    <w:rsid w:val="00007FCD"/>
    <w:rsid w:val="00011747"/>
    <w:rsid w:val="00011A03"/>
    <w:rsid w:val="0001297F"/>
    <w:rsid w:val="0001402D"/>
    <w:rsid w:val="00014333"/>
    <w:rsid w:val="00014BC5"/>
    <w:rsid w:val="00014F4E"/>
    <w:rsid w:val="00016198"/>
    <w:rsid w:val="00020F05"/>
    <w:rsid w:val="00021A1C"/>
    <w:rsid w:val="00022AD3"/>
    <w:rsid w:val="00022C25"/>
    <w:rsid w:val="00024115"/>
    <w:rsid w:val="000247E7"/>
    <w:rsid w:val="00024B06"/>
    <w:rsid w:val="0002659B"/>
    <w:rsid w:val="0003048D"/>
    <w:rsid w:val="00030922"/>
    <w:rsid w:val="00031556"/>
    <w:rsid w:val="000318D3"/>
    <w:rsid w:val="00031E92"/>
    <w:rsid w:val="000323F5"/>
    <w:rsid w:val="00034AA5"/>
    <w:rsid w:val="00036F73"/>
    <w:rsid w:val="00037890"/>
    <w:rsid w:val="00037CF2"/>
    <w:rsid w:val="00037F64"/>
    <w:rsid w:val="00037FA7"/>
    <w:rsid w:val="000408B4"/>
    <w:rsid w:val="00040C43"/>
    <w:rsid w:val="00041B00"/>
    <w:rsid w:val="00041D76"/>
    <w:rsid w:val="000432A1"/>
    <w:rsid w:val="000442FB"/>
    <w:rsid w:val="00044BEC"/>
    <w:rsid w:val="000450B3"/>
    <w:rsid w:val="00045A9C"/>
    <w:rsid w:val="0004628E"/>
    <w:rsid w:val="00046A29"/>
    <w:rsid w:val="00046B19"/>
    <w:rsid w:val="00046E9E"/>
    <w:rsid w:val="0004711D"/>
    <w:rsid w:val="000477D5"/>
    <w:rsid w:val="00050D16"/>
    <w:rsid w:val="000514AF"/>
    <w:rsid w:val="00051A08"/>
    <w:rsid w:val="00054116"/>
    <w:rsid w:val="00054938"/>
    <w:rsid w:val="00055654"/>
    <w:rsid w:val="00055730"/>
    <w:rsid w:val="000562A0"/>
    <w:rsid w:val="00056323"/>
    <w:rsid w:val="00056A53"/>
    <w:rsid w:val="00056DF3"/>
    <w:rsid w:val="00057D77"/>
    <w:rsid w:val="000601A2"/>
    <w:rsid w:val="00061837"/>
    <w:rsid w:val="00061EAF"/>
    <w:rsid w:val="00062506"/>
    <w:rsid w:val="00062FD2"/>
    <w:rsid w:val="00063208"/>
    <w:rsid w:val="00063718"/>
    <w:rsid w:val="00063859"/>
    <w:rsid w:val="00063EEB"/>
    <w:rsid w:val="0006490F"/>
    <w:rsid w:val="00064BAF"/>
    <w:rsid w:val="00064C80"/>
    <w:rsid w:val="00065445"/>
    <w:rsid w:val="000655C4"/>
    <w:rsid w:val="00066DBA"/>
    <w:rsid w:val="00067CB5"/>
    <w:rsid w:val="00067E8D"/>
    <w:rsid w:val="00067E98"/>
    <w:rsid w:val="00067E9F"/>
    <w:rsid w:val="000707BC"/>
    <w:rsid w:val="0007125A"/>
    <w:rsid w:val="00072433"/>
    <w:rsid w:val="00076611"/>
    <w:rsid w:val="000769E9"/>
    <w:rsid w:val="000800AB"/>
    <w:rsid w:val="000803F8"/>
    <w:rsid w:val="00080CE7"/>
    <w:rsid w:val="0008140C"/>
    <w:rsid w:val="0008161F"/>
    <w:rsid w:val="0008176A"/>
    <w:rsid w:val="00081B8F"/>
    <w:rsid w:val="000828E7"/>
    <w:rsid w:val="000829F0"/>
    <w:rsid w:val="000837D7"/>
    <w:rsid w:val="00083E18"/>
    <w:rsid w:val="000844FE"/>
    <w:rsid w:val="0008475B"/>
    <w:rsid w:val="00084877"/>
    <w:rsid w:val="00084D3A"/>
    <w:rsid w:val="00085FBE"/>
    <w:rsid w:val="00086EA6"/>
    <w:rsid w:val="00090652"/>
    <w:rsid w:val="000909CE"/>
    <w:rsid w:val="0009165C"/>
    <w:rsid w:val="00091E7D"/>
    <w:rsid w:val="00091F1D"/>
    <w:rsid w:val="00092697"/>
    <w:rsid w:val="00092F52"/>
    <w:rsid w:val="00093484"/>
    <w:rsid w:val="00093660"/>
    <w:rsid w:val="00093D9C"/>
    <w:rsid w:val="00094772"/>
    <w:rsid w:val="00095344"/>
    <w:rsid w:val="0009689C"/>
    <w:rsid w:val="00096900"/>
    <w:rsid w:val="000A1DA9"/>
    <w:rsid w:val="000A2796"/>
    <w:rsid w:val="000A2E29"/>
    <w:rsid w:val="000A3767"/>
    <w:rsid w:val="000A3F85"/>
    <w:rsid w:val="000A3F92"/>
    <w:rsid w:val="000A5888"/>
    <w:rsid w:val="000A5946"/>
    <w:rsid w:val="000A6D43"/>
    <w:rsid w:val="000A7D1A"/>
    <w:rsid w:val="000B0027"/>
    <w:rsid w:val="000B0AC1"/>
    <w:rsid w:val="000B0CD6"/>
    <w:rsid w:val="000B14F5"/>
    <w:rsid w:val="000B293B"/>
    <w:rsid w:val="000B3EAC"/>
    <w:rsid w:val="000B402B"/>
    <w:rsid w:val="000B41AB"/>
    <w:rsid w:val="000B4747"/>
    <w:rsid w:val="000B58B2"/>
    <w:rsid w:val="000B640E"/>
    <w:rsid w:val="000B691A"/>
    <w:rsid w:val="000B6A54"/>
    <w:rsid w:val="000B6DE0"/>
    <w:rsid w:val="000B78C5"/>
    <w:rsid w:val="000C07E8"/>
    <w:rsid w:val="000C0E9F"/>
    <w:rsid w:val="000C18B6"/>
    <w:rsid w:val="000C24DA"/>
    <w:rsid w:val="000C375E"/>
    <w:rsid w:val="000C56C3"/>
    <w:rsid w:val="000C5FF6"/>
    <w:rsid w:val="000C67B8"/>
    <w:rsid w:val="000C6DB6"/>
    <w:rsid w:val="000C733D"/>
    <w:rsid w:val="000D0408"/>
    <w:rsid w:val="000D0C99"/>
    <w:rsid w:val="000D12DF"/>
    <w:rsid w:val="000D1A1E"/>
    <w:rsid w:val="000D2019"/>
    <w:rsid w:val="000D218A"/>
    <w:rsid w:val="000D2643"/>
    <w:rsid w:val="000D3D29"/>
    <w:rsid w:val="000D4DB3"/>
    <w:rsid w:val="000D6826"/>
    <w:rsid w:val="000D6A07"/>
    <w:rsid w:val="000D72D2"/>
    <w:rsid w:val="000D7F60"/>
    <w:rsid w:val="000E05F3"/>
    <w:rsid w:val="000E20D3"/>
    <w:rsid w:val="000E2F89"/>
    <w:rsid w:val="000E3158"/>
    <w:rsid w:val="000E3A2B"/>
    <w:rsid w:val="000E3FC7"/>
    <w:rsid w:val="000E405A"/>
    <w:rsid w:val="000E5DFE"/>
    <w:rsid w:val="000E6527"/>
    <w:rsid w:val="000E6B3E"/>
    <w:rsid w:val="000F1683"/>
    <w:rsid w:val="000F1E02"/>
    <w:rsid w:val="000F1F40"/>
    <w:rsid w:val="000F23DA"/>
    <w:rsid w:val="000F32D8"/>
    <w:rsid w:val="000F3A58"/>
    <w:rsid w:val="000F3F1F"/>
    <w:rsid w:val="000F4348"/>
    <w:rsid w:val="000F4483"/>
    <w:rsid w:val="000F600B"/>
    <w:rsid w:val="000F64CE"/>
    <w:rsid w:val="000F7371"/>
    <w:rsid w:val="000F77FD"/>
    <w:rsid w:val="000F7BCB"/>
    <w:rsid w:val="001002FF"/>
    <w:rsid w:val="0010047E"/>
    <w:rsid w:val="0010097A"/>
    <w:rsid w:val="0010109C"/>
    <w:rsid w:val="0010143F"/>
    <w:rsid w:val="00101892"/>
    <w:rsid w:val="00102010"/>
    <w:rsid w:val="001029D0"/>
    <w:rsid w:val="0010319E"/>
    <w:rsid w:val="001041F9"/>
    <w:rsid w:val="001077BD"/>
    <w:rsid w:val="001079B6"/>
    <w:rsid w:val="00107B7A"/>
    <w:rsid w:val="00110C24"/>
    <w:rsid w:val="00110CDC"/>
    <w:rsid w:val="001110BB"/>
    <w:rsid w:val="001114F8"/>
    <w:rsid w:val="00112493"/>
    <w:rsid w:val="0011331C"/>
    <w:rsid w:val="00113385"/>
    <w:rsid w:val="00113571"/>
    <w:rsid w:val="001143F1"/>
    <w:rsid w:val="0011547C"/>
    <w:rsid w:val="00115830"/>
    <w:rsid w:val="00115EBE"/>
    <w:rsid w:val="00116174"/>
    <w:rsid w:val="001164B6"/>
    <w:rsid w:val="001169CC"/>
    <w:rsid w:val="001170D6"/>
    <w:rsid w:val="001173CB"/>
    <w:rsid w:val="001176E0"/>
    <w:rsid w:val="00120786"/>
    <w:rsid w:val="001225DB"/>
    <w:rsid w:val="00122D09"/>
    <w:rsid w:val="00123DFF"/>
    <w:rsid w:val="00124636"/>
    <w:rsid w:val="00124703"/>
    <w:rsid w:val="00124AB0"/>
    <w:rsid w:val="00126FE2"/>
    <w:rsid w:val="00130655"/>
    <w:rsid w:val="00130940"/>
    <w:rsid w:val="00131275"/>
    <w:rsid w:val="001313C2"/>
    <w:rsid w:val="001315A2"/>
    <w:rsid w:val="00132B16"/>
    <w:rsid w:val="00132D92"/>
    <w:rsid w:val="00133066"/>
    <w:rsid w:val="00133447"/>
    <w:rsid w:val="00134C74"/>
    <w:rsid w:val="0013525C"/>
    <w:rsid w:val="001352C2"/>
    <w:rsid w:val="001355FB"/>
    <w:rsid w:val="0013594F"/>
    <w:rsid w:val="0013735D"/>
    <w:rsid w:val="001374B0"/>
    <w:rsid w:val="001401FF"/>
    <w:rsid w:val="001408DB"/>
    <w:rsid w:val="00140CA5"/>
    <w:rsid w:val="00141214"/>
    <w:rsid w:val="00141375"/>
    <w:rsid w:val="00142DEE"/>
    <w:rsid w:val="00143280"/>
    <w:rsid w:val="00143753"/>
    <w:rsid w:val="001450AD"/>
    <w:rsid w:val="001456A3"/>
    <w:rsid w:val="001457B7"/>
    <w:rsid w:val="00145B67"/>
    <w:rsid w:val="00145BA9"/>
    <w:rsid w:val="001506D1"/>
    <w:rsid w:val="00150B33"/>
    <w:rsid w:val="00150D93"/>
    <w:rsid w:val="0015266D"/>
    <w:rsid w:val="00152F9F"/>
    <w:rsid w:val="0015316E"/>
    <w:rsid w:val="00153A17"/>
    <w:rsid w:val="00154607"/>
    <w:rsid w:val="0015503F"/>
    <w:rsid w:val="00155650"/>
    <w:rsid w:val="00156411"/>
    <w:rsid w:val="00156AE5"/>
    <w:rsid w:val="00157841"/>
    <w:rsid w:val="00162941"/>
    <w:rsid w:val="00162BDA"/>
    <w:rsid w:val="00162CA9"/>
    <w:rsid w:val="00163169"/>
    <w:rsid w:val="001631D0"/>
    <w:rsid w:val="00170372"/>
    <w:rsid w:val="0017040E"/>
    <w:rsid w:val="00170D3B"/>
    <w:rsid w:val="001715B2"/>
    <w:rsid w:val="00173EBD"/>
    <w:rsid w:val="00174627"/>
    <w:rsid w:val="00174F17"/>
    <w:rsid w:val="001751C3"/>
    <w:rsid w:val="0017673F"/>
    <w:rsid w:val="00176FFF"/>
    <w:rsid w:val="001774E1"/>
    <w:rsid w:val="00177ABE"/>
    <w:rsid w:val="00177F3F"/>
    <w:rsid w:val="0018071A"/>
    <w:rsid w:val="00180999"/>
    <w:rsid w:val="00180FA8"/>
    <w:rsid w:val="00181E0F"/>
    <w:rsid w:val="001836F4"/>
    <w:rsid w:val="00185052"/>
    <w:rsid w:val="001856E4"/>
    <w:rsid w:val="001857F7"/>
    <w:rsid w:val="0018646A"/>
    <w:rsid w:val="001865AE"/>
    <w:rsid w:val="00186F89"/>
    <w:rsid w:val="00187450"/>
    <w:rsid w:val="00187DD2"/>
    <w:rsid w:val="001915FA"/>
    <w:rsid w:val="00191654"/>
    <w:rsid w:val="00192013"/>
    <w:rsid w:val="0019252E"/>
    <w:rsid w:val="001926B2"/>
    <w:rsid w:val="00192B26"/>
    <w:rsid w:val="00193ED1"/>
    <w:rsid w:val="00194FBD"/>
    <w:rsid w:val="001959D9"/>
    <w:rsid w:val="00195A5A"/>
    <w:rsid w:val="00196AFD"/>
    <w:rsid w:val="00196BA2"/>
    <w:rsid w:val="00197FBC"/>
    <w:rsid w:val="001A07DA"/>
    <w:rsid w:val="001A0BF1"/>
    <w:rsid w:val="001A101C"/>
    <w:rsid w:val="001A1B36"/>
    <w:rsid w:val="001A5317"/>
    <w:rsid w:val="001A5E1F"/>
    <w:rsid w:val="001A68B1"/>
    <w:rsid w:val="001A6CD4"/>
    <w:rsid w:val="001A6E20"/>
    <w:rsid w:val="001A78AC"/>
    <w:rsid w:val="001B1030"/>
    <w:rsid w:val="001B1557"/>
    <w:rsid w:val="001B157C"/>
    <w:rsid w:val="001B1BAC"/>
    <w:rsid w:val="001B1DE7"/>
    <w:rsid w:val="001B2F40"/>
    <w:rsid w:val="001B541A"/>
    <w:rsid w:val="001B57D9"/>
    <w:rsid w:val="001B57F1"/>
    <w:rsid w:val="001B5A3C"/>
    <w:rsid w:val="001B6DAB"/>
    <w:rsid w:val="001B74F8"/>
    <w:rsid w:val="001B7764"/>
    <w:rsid w:val="001B7AC9"/>
    <w:rsid w:val="001C13A7"/>
    <w:rsid w:val="001C3199"/>
    <w:rsid w:val="001C4BB3"/>
    <w:rsid w:val="001C56D6"/>
    <w:rsid w:val="001C5710"/>
    <w:rsid w:val="001C5AC1"/>
    <w:rsid w:val="001C5EF2"/>
    <w:rsid w:val="001C69AD"/>
    <w:rsid w:val="001C6B6A"/>
    <w:rsid w:val="001C6E92"/>
    <w:rsid w:val="001C71A7"/>
    <w:rsid w:val="001C7452"/>
    <w:rsid w:val="001D1125"/>
    <w:rsid w:val="001D19E2"/>
    <w:rsid w:val="001D2D0B"/>
    <w:rsid w:val="001D337B"/>
    <w:rsid w:val="001D4748"/>
    <w:rsid w:val="001D49AC"/>
    <w:rsid w:val="001D61B9"/>
    <w:rsid w:val="001D67FD"/>
    <w:rsid w:val="001D69BE"/>
    <w:rsid w:val="001D6AE5"/>
    <w:rsid w:val="001D6E0C"/>
    <w:rsid w:val="001D7021"/>
    <w:rsid w:val="001E032C"/>
    <w:rsid w:val="001E042A"/>
    <w:rsid w:val="001E0965"/>
    <w:rsid w:val="001E1522"/>
    <w:rsid w:val="001E17EA"/>
    <w:rsid w:val="001E3A4E"/>
    <w:rsid w:val="001E3CCE"/>
    <w:rsid w:val="001E4303"/>
    <w:rsid w:val="001E4837"/>
    <w:rsid w:val="001E4A96"/>
    <w:rsid w:val="001E4FCF"/>
    <w:rsid w:val="001E61E1"/>
    <w:rsid w:val="001E63CC"/>
    <w:rsid w:val="001E6724"/>
    <w:rsid w:val="001E6AF0"/>
    <w:rsid w:val="001E6BC5"/>
    <w:rsid w:val="001E70CB"/>
    <w:rsid w:val="001E70D3"/>
    <w:rsid w:val="001E766E"/>
    <w:rsid w:val="001E7CBE"/>
    <w:rsid w:val="001F0E19"/>
    <w:rsid w:val="001F1052"/>
    <w:rsid w:val="001F1719"/>
    <w:rsid w:val="001F17F2"/>
    <w:rsid w:val="001F1D03"/>
    <w:rsid w:val="001F1D08"/>
    <w:rsid w:val="001F2356"/>
    <w:rsid w:val="001F2493"/>
    <w:rsid w:val="001F2BFA"/>
    <w:rsid w:val="001F3225"/>
    <w:rsid w:val="001F4008"/>
    <w:rsid w:val="001F480F"/>
    <w:rsid w:val="001F54EB"/>
    <w:rsid w:val="001F5E30"/>
    <w:rsid w:val="001F5FD3"/>
    <w:rsid w:val="001F670A"/>
    <w:rsid w:val="001F77A0"/>
    <w:rsid w:val="001F789E"/>
    <w:rsid w:val="001F792C"/>
    <w:rsid w:val="002000FA"/>
    <w:rsid w:val="00200378"/>
    <w:rsid w:val="00200430"/>
    <w:rsid w:val="00200CF9"/>
    <w:rsid w:val="00200D93"/>
    <w:rsid w:val="002030EA"/>
    <w:rsid w:val="002037B9"/>
    <w:rsid w:val="002064B2"/>
    <w:rsid w:val="002071B7"/>
    <w:rsid w:val="0020734C"/>
    <w:rsid w:val="002077D2"/>
    <w:rsid w:val="00207C50"/>
    <w:rsid w:val="00207EEA"/>
    <w:rsid w:val="002113AB"/>
    <w:rsid w:val="00211970"/>
    <w:rsid w:val="0021225E"/>
    <w:rsid w:val="0021261F"/>
    <w:rsid w:val="002128EC"/>
    <w:rsid w:val="00212CF2"/>
    <w:rsid w:val="002131DC"/>
    <w:rsid w:val="002149B1"/>
    <w:rsid w:val="00214B94"/>
    <w:rsid w:val="00214D4A"/>
    <w:rsid w:val="00214FEB"/>
    <w:rsid w:val="0021555D"/>
    <w:rsid w:val="0021674B"/>
    <w:rsid w:val="00221AEC"/>
    <w:rsid w:val="002235B0"/>
    <w:rsid w:val="00224278"/>
    <w:rsid w:val="00225CFB"/>
    <w:rsid w:val="0022708D"/>
    <w:rsid w:val="0022766E"/>
    <w:rsid w:val="002322D6"/>
    <w:rsid w:val="00232BEB"/>
    <w:rsid w:val="00233159"/>
    <w:rsid w:val="00234035"/>
    <w:rsid w:val="00236A71"/>
    <w:rsid w:val="0023740C"/>
    <w:rsid w:val="002374BE"/>
    <w:rsid w:val="002408E1"/>
    <w:rsid w:val="00240A55"/>
    <w:rsid w:val="00240DB1"/>
    <w:rsid w:val="00241909"/>
    <w:rsid w:val="00244F65"/>
    <w:rsid w:val="00245AD5"/>
    <w:rsid w:val="00245C0D"/>
    <w:rsid w:val="002472A9"/>
    <w:rsid w:val="0025111C"/>
    <w:rsid w:val="00251DE7"/>
    <w:rsid w:val="00252741"/>
    <w:rsid w:val="00253620"/>
    <w:rsid w:val="00253B78"/>
    <w:rsid w:val="00253FF7"/>
    <w:rsid w:val="002543E1"/>
    <w:rsid w:val="00254595"/>
    <w:rsid w:val="002550D6"/>
    <w:rsid w:val="002552FA"/>
    <w:rsid w:val="002558D4"/>
    <w:rsid w:val="00255E28"/>
    <w:rsid w:val="00256FBA"/>
    <w:rsid w:val="00257521"/>
    <w:rsid w:val="00260696"/>
    <w:rsid w:val="0026095E"/>
    <w:rsid w:val="00260BF1"/>
    <w:rsid w:val="0026108D"/>
    <w:rsid w:val="00261387"/>
    <w:rsid w:val="0026188C"/>
    <w:rsid w:val="002619CF"/>
    <w:rsid w:val="002621FE"/>
    <w:rsid w:val="00262D09"/>
    <w:rsid w:val="0026385F"/>
    <w:rsid w:val="00263A35"/>
    <w:rsid w:val="00263DFE"/>
    <w:rsid w:val="00266D5E"/>
    <w:rsid w:val="0026769C"/>
    <w:rsid w:val="002676AB"/>
    <w:rsid w:val="00267B9A"/>
    <w:rsid w:val="00267FE3"/>
    <w:rsid w:val="00271A8F"/>
    <w:rsid w:val="00271C73"/>
    <w:rsid w:val="00272E30"/>
    <w:rsid w:val="00273AD8"/>
    <w:rsid w:val="00273BDE"/>
    <w:rsid w:val="00274610"/>
    <w:rsid w:val="00274726"/>
    <w:rsid w:val="00274A77"/>
    <w:rsid w:val="0027525D"/>
    <w:rsid w:val="00275EAA"/>
    <w:rsid w:val="002763F3"/>
    <w:rsid w:val="00276CF3"/>
    <w:rsid w:val="00277E3B"/>
    <w:rsid w:val="00277EC3"/>
    <w:rsid w:val="00280E94"/>
    <w:rsid w:val="002816CD"/>
    <w:rsid w:val="002845F5"/>
    <w:rsid w:val="00284CA8"/>
    <w:rsid w:val="002851B0"/>
    <w:rsid w:val="00286AF5"/>
    <w:rsid w:val="0028758D"/>
    <w:rsid w:val="00290C68"/>
    <w:rsid w:val="00291239"/>
    <w:rsid w:val="00293780"/>
    <w:rsid w:val="00293952"/>
    <w:rsid w:val="00293D0A"/>
    <w:rsid w:val="00293F75"/>
    <w:rsid w:val="00295D2E"/>
    <w:rsid w:val="002962D6"/>
    <w:rsid w:val="00297270"/>
    <w:rsid w:val="00297504"/>
    <w:rsid w:val="00297AD2"/>
    <w:rsid w:val="00297E9D"/>
    <w:rsid w:val="002A0107"/>
    <w:rsid w:val="002A097B"/>
    <w:rsid w:val="002A0D90"/>
    <w:rsid w:val="002A15B9"/>
    <w:rsid w:val="002A15DF"/>
    <w:rsid w:val="002A40C3"/>
    <w:rsid w:val="002A5BA5"/>
    <w:rsid w:val="002A5F5A"/>
    <w:rsid w:val="002A6044"/>
    <w:rsid w:val="002A6924"/>
    <w:rsid w:val="002A6957"/>
    <w:rsid w:val="002A6964"/>
    <w:rsid w:val="002A746C"/>
    <w:rsid w:val="002A759C"/>
    <w:rsid w:val="002B08B1"/>
    <w:rsid w:val="002B0E56"/>
    <w:rsid w:val="002B0FE3"/>
    <w:rsid w:val="002B1DD8"/>
    <w:rsid w:val="002B1EA8"/>
    <w:rsid w:val="002B4226"/>
    <w:rsid w:val="002B4E33"/>
    <w:rsid w:val="002B5BC6"/>
    <w:rsid w:val="002B6964"/>
    <w:rsid w:val="002B74C4"/>
    <w:rsid w:val="002C04ED"/>
    <w:rsid w:val="002C0DC8"/>
    <w:rsid w:val="002C1064"/>
    <w:rsid w:val="002C1604"/>
    <w:rsid w:val="002C2A01"/>
    <w:rsid w:val="002C2BD8"/>
    <w:rsid w:val="002C307E"/>
    <w:rsid w:val="002C34A3"/>
    <w:rsid w:val="002C3839"/>
    <w:rsid w:val="002C4184"/>
    <w:rsid w:val="002C5BFB"/>
    <w:rsid w:val="002C6624"/>
    <w:rsid w:val="002C6AE2"/>
    <w:rsid w:val="002C7577"/>
    <w:rsid w:val="002C7A4F"/>
    <w:rsid w:val="002D0D46"/>
    <w:rsid w:val="002D2172"/>
    <w:rsid w:val="002D2282"/>
    <w:rsid w:val="002D2F1F"/>
    <w:rsid w:val="002D3D39"/>
    <w:rsid w:val="002D5FD8"/>
    <w:rsid w:val="002D6271"/>
    <w:rsid w:val="002D7350"/>
    <w:rsid w:val="002D7C1C"/>
    <w:rsid w:val="002E02F1"/>
    <w:rsid w:val="002E1CC7"/>
    <w:rsid w:val="002E32F0"/>
    <w:rsid w:val="002E4142"/>
    <w:rsid w:val="002E4665"/>
    <w:rsid w:val="002E4E3C"/>
    <w:rsid w:val="002E5D7D"/>
    <w:rsid w:val="002E62B3"/>
    <w:rsid w:val="002F03E3"/>
    <w:rsid w:val="002F0737"/>
    <w:rsid w:val="002F0C55"/>
    <w:rsid w:val="002F0F42"/>
    <w:rsid w:val="002F1E50"/>
    <w:rsid w:val="002F2408"/>
    <w:rsid w:val="002F2484"/>
    <w:rsid w:val="002F2549"/>
    <w:rsid w:val="002F3594"/>
    <w:rsid w:val="002F39D3"/>
    <w:rsid w:val="002F3C3B"/>
    <w:rsid w:val="002F50D7"/>
    <w:rsid w:val="002F5D01"/>
    <w:rsid w:val="00300D31"/>
    <w:rsid w:val="00302CBB"/>
    <w:rsid w:val="00305D60"/>
    <w:rsid w:val="00306287"/>
    <w:rsid w:val="0030710E"/>
    <w:rsid w:val="00310277"/>
    <w:rsid w:val="0031061C"/>
    <w:rsid w:val="00311126"/>
    <w:rsid w:val="003125A5"/>
    <w:rsid w:val="0031289F"/>
    <w:rsid w:val="00313684"/>
    <w:rsid w:val="00313954"/>
    <w:rsid w:val="0031575C"/>
    <w:rsid w:val="00316829"/>
    <w:rsid w:val="0031748C"/>
    <w:rsid w:val="00321969"/>
    <w:rsid w:val="00322699"/>
    <w:rsid w:val="003227F2"/>
    <w:rsid w:val="00330CF7"/>
    <w:rsid w:val="0033287B"/>
    <w:rsid w:val="00332CBD"/>
    <w:rsid w:val="00332EDF"/>
    <w:rsid w:val="003335AE"/>
    <w:rsid w:val="00334BD0"/>
    <w:rsid w:val="00336399"/>
    <w:rsid w:val="00336558"/>
    <w:rsid w:val="00340210"/>
    <w:rsid w:val="00340AF5"/>
    <w:rsid w:val="0034197E"/>
    <w:rsid w:val="00342E96"/>
    <w:rsid w:val="00347AEA"/>
    <w:rsid w:val="003506C8"/>
    <w:rsid w:val="00350C4E"/>
    <w:rsid w:val="00351758"/>
    <w:rsid w:val="003520DD"/>
    <w:rsid w:val="0035283F"/>
    <w:rsid w:val="00354462"/>
    <w:rsid w:val="003549CD"/>
    <w:rsid w:val="00355BB9"/>
    <w:rsid w:val="00355E15"/>
    <w:rsid w:val="00356E92"/>
    <w:rsid w:val="00356ECD"/>
    <w:rsid w:val="00360417"/>
    <w:rsid w:val="00361076"/>
    <w:rsid w:val="00361B95"/>
    <w:rsid w:val="0036255D"/>
    <w:rsid w:val="0036294E"/>
    <w:rsid w:val="00362F32"/>
    <w:rsid w:val="0036303C"/>
    <w:rsid w:val="0036319C"/>
    <w:rsid w:val="0036543F"/>
    <w:rsid w:val="00365D54"/>
    <w:rsid w:val="00366E13"/>
    <w:rsid w:val="003675DD"/>
    <w:rsid w:val="003675FC"/>
    <w:rsid w:val="00367615"/>
    <w:rsid w:val="00370BBC"/>
    <w:rsid w:val="0037156F"/>
    <w:rsid w:val="00371DED"/>
    <w:rsid w:val="00372380"/>
    <w:rsid w:val="00373AF2"/>
    <w:rsid w:val="00373B54"/>
    <w:rsid w:val="00374C91"/>
    <w:rsid w:val="00375E6A"/>
    <w:rsid w:val="00376AD9"/>
    <w:rsid w:val="00377896"/>
    <w:rsid w:val="00377D7F"/>
    <w:rsid w:val="003817B6"/>
    <w:rsid w:val="00381A74"/>
    <w:rsid w:val="00381D09"/>
    <w:rsid w:val="00381E2E"/>
    <w:rsid w:val="00382305"/>
    <w:rsid w:val="00384560"/>
    <w:rsid w:val="00384F8A"/>
    <w:rsid w:val="00385543"/>
    <w:rsid w:val="0038591D"/>
    <w:rsid w:val="00385C1B"/>
    <w:rsid w:val="00385CFD"/>
    <w:rsid w:val="00385F52"/>
    <w:rsid w:val="00386DF3"/>
    <w:rsid w:val="003872E9"/>
    <w:rsid w:val="0039212B"/>
    <w:rsid w:val="003929DF"/>
    <w:rsid w:val="00392ABA"/>
    <w:rsid w:val="003932DE"/>
    <w:rsid w:val="00394EB5"/>
    <w:rsid w:val="0039552F"/>
    <w:rsid w:val="00395810"/>
    <w:rsid w:val="0039627F"/>
    <w:rsid w:val="00397BEB"/>
    <w:rsid w:val="00397C76"/>
    <w:rsid w:val="00397CC1"/>
    <w:rsid w:val="00397E5D"/>
    <w:rsid w:val="003A0C58"/>
    <w:rsid w:val="003A0CF5"/>
    <w:rsid w:val="003A1056"/>
    <w:rsid w:val="003A1439"/>
    <w:rsid w:val="003A2820"/>
    <w:rsid w:val="003A39F7"/>
    <w:rsid w:val="003A56C5"/>
    <w:rsid w:val="003A58EF"/>
    <w:rsid w:val="003A6163"/>
    <w:rsid w:val="003A6C13"/>
    <w:rsid w:val="003A737F"/>
    <w:rsid w:val="003B04BF"/>
    <w:rsid w:val="003B0F17"/>
    <w:rsid w:val="003B2B4A"/>
    <w:rsid w:val="003B34D4"/>
    <w:rsid w:val="003B3BA0"/>
    <w:rsid w:val="003B4371"/>
    <w:rsid w:val="003B59B3"/>
    <w:rsid w:val="003B6375"/>
    <w:rsid w:val="003B66D4"/>
    <w:rsid w:val="003B6E82"/>
    <w:rsid w:val="003C0C2A"/>
    <w:rsid w:val="003C0FC5"/>
    <w:rsid w:val="003C1BBA"/>
    <w:rsid w:val="003C4943"/>
    <w:rsid w:val="003C4AD3"/>
    <w:rsid w:val="003C4AED"/>
    <w:rsid w:val="003C5BAC"/>
    <w:rsid w:val="003C617F"/>
    <w:rsid w:val="003C67F1"/>
    <w:rsid w:val="003D0733"/>
    <w:rsid w:val="003D08C1"/>
    <w:rsid w:val="003D0B3B"/>
    <w:rsid w:val="003D0D18"/>
    <w:rsid w:val="003D2557"/>
    <w:rsid w:val="003D27A7"/>
    <w:rsid w:val="003D2BE3"/>
    <w:rsid w:val="003D3152"/>
    <w:rsid w:val="003D4D0A"/>
    <w:rsid w:val="003D5883"/>
    <w:rsid w:val="003D5A35"/>
    <w:rsid w:val="003D62BF"/>
    <w:rsid w:val="003D6A74"/>
    <w:rsid w:val="003D70E9"/>
    <w:rsid w:val="003D7A51"/>
    <w:rsid w:val="003D7FF1"/>
    <w:rsid w:val="003E0186"/>
    <w:rsid w:val="003E200C"/>
    <w:rsid w:val="003E290A"/>
    <w:rsid w:val="003E3EFF"/>
    <w:rsid w:val="003E4C6D"/>
    <w:rsid w:val="003E4F79"/>
    <w:rsid w:val="003E6EE5"/>
    <w:rsid w:val="003E70DA"/>
    <w:rsid w:val="003F01DC"/>
    <w:rsid w:val="003F0F7A"/>
    <w:rsid w:val="003F1652"/>
    <w:rsid w:val="003F166D"/>
    <w:rsid w:val="003F1EF0"/>
    <w:rsid w:val="003F2115"/>
    <w:rsid w:val="003F276B"/>
    <w:rsid w:val="003F3027"/>
    <w:rsid w:val="003F302B"/>
    <w:rsid w:val="003F3C10"/>
    <w:rsid w:val="003F3E62"/>
    <w:rsid w:val="003F3F17"/>
    <w:rsid w:val="003F3F2E"/>
    <w:rsid w:val="003F41C5"/>
    <w:rsid w:val="003F4565"/>
    <w:rsid w:val="003F6694"/>
    <w:rsid w:val="003F69A6"/>
    <w:rsid w:val="003F6A93"/>
    <w:rsid w:val="003F6B17"/>
    <w:rsid w:val="003F7CAE"/>
    <w:rsid w:val="004009A5"/>
    <w:rsid w:val="00400D5D"/>
    <w:rsid w:val="00401D57"/>
    <w:rsid w:val="004020A2"/>
    <w:rsid w:val="004027C4"/>
    <w:rsid w:val="00402CF5"/>
    <w:rsid w:val="00406455"/>
    <w:rsid w:val="00406BE0"/>
    <w:rsid w:val="00406E11"/>
    <w:rsid w:val="0040706C"/>
    <w:rsid w:val="00407EAB"/>
    <w:rsid w:val="0041054A"/>
    <w:rsid w:val="00410C75"/>
    <w:rsid w:val="00410D8B"/>
    <w:rsid w:val="00411B96"/>
    <w:rsid w:val="00412DA4"/>
    <w:rsid w:val="00412FBE"/>
    <w:rsid w:val="00414DAB"/>
    <w:rsid w:val="00414F5D"/>
    <w:rsid w:val="004152FC"/>
    <w:rsid w:val="0041562F"/>
    <w:rsid w:val="00415D14"/>
    <w:rsid w:val="004163C7"/>
    <w:rsid w:val="0041651F"/>
    <w:rsid w:val="00420542"/>
    <w:rsid w:val="004218BA"/>
    <w:rsid w:val="0042213E"/>
    <w:rsid w:val="00422E96"/>
    <w:rsid w:val="00423C39"/>
    <w:rsid w:val="00423E50"/>
    <w:rsid w:val="00424436"/>
    <w:rsid w:val="0042490E"/>
    <w:rsid w:val="00425453"/>
    <w:rsid w:val="00425620"/>
    <w:rsid w:val="00426A96"/>
    <w:rsid w:val="00426AC9"/>
    <w:rsid w:val="004272AD"/>
    <w:rsid w:val="004273EE"/>
    <w:rsid w:val="004276A7"/>
    <w:rsid w:val="004304E0"/>
    <w:rsid w:val="00430821"/>
    <w:rsid w:val="004316C9"/>
    <w:rsid w:val="004320E9"/>
    <w:rsid w:val="00432E59"/>
    <w:rsid w:val="00432F9C"/>
    <w:rsid w:val="0043392A"/>
    <w:rsid w:val="00433A1A"/>
    <w:rsid w:val="00433D81"/>
    <w:rsid w:val="00435196"/>
    <w:rsid w:val="00435AED"/>
    <w:rsid w:val="00436192"/>
    <w:rsid w:val="00436393"/>
    <w:rsid w:val="00436AA7"/>
    <w:rsid w:val="00436E98"/>
    <w:rsid w:val="004373DF"/>
    <w:rsid w:val="00437CDC"/>
    <w:rsid w:val="00440B54"/>
    <w:rsid w:val="00442858"/>
    <w:rsid w:val="00442B71"/>
    <w:rsid w:val="00444597"/>
    <w:rsid w:val="00444AEB"/>
    <w:rsid w:val="00446510"/>
    <w:rsid w:val="00447C5E"/>
    <w:rsid w:val="00451527"/>
    <w:rsid w:val="0045351C"/>
    <w:rsid w:val="00453AAC"/>
    <w:rsid w:val="004547F8"/>
    <w:rsid w:val="0045498E"/>
    <w:rsid w:val="004549EE"/>
    <w:rsid w:val="0045573C"/>
    <w:rsid w:val="00455DFB"/>
    <w:rsid w:val="00456E0E"/>
    <w:rsid w:val="004572D9"/>
    <w:rsid w:val="0045734A"/>
    <w:rsid w:val="004574CA"/>
    <w:rsid w:val="00461942"/>
    <w:rsid w:val="00462710"/>
    <w:rsid w:val="0046296C"/>
    <w:rsid w:val="00462BF5"/>
    <w:rsid w:val="00462C24"/>
    <w:rsid w:val="0046428D"/>
    <w:rsid w:val="00465BDF"/>
    <w:rsid w:val="00466628"/>
    <w:rsid w:val="00466EEB"/>
    <w:rsid w:val="00467399"/>
    <w:rsid w:val="00470854"/>
    <w:rsid w:val="0047125F"/>
    <w:rsid w:val="004715C3"/>
    <w:rsid w:val="00471EFE"/>
    <w:rsid w:val="0047253A"/>
    <w:rsid w:val="00472757"/>
    <w:rsid w:val="004729CF"/>
    <w:rsid w:val="00473697"/>
    <w:rsid w:val="004738DA"/>
    <w:rsid w:val="00473C0C"/>
    <w:rsid w:val="00473D3C"/>
    <w:rsid w:val="00473D8F"/>
    <w:rsid w:val="00473F3A"/>
    <w:rsid w:val="00474E50"/>
    <w:rsid w:val="00474F4C"/>
    <w:rsid w:val="00474FB5"/>
    <w:rsid w:val="00476680"/>
    <w:rsid w:val="004769E5"/>
    <w:rsid w:val="00477205"/>
    <w:rsid w:val="0047752A"/>
    <w:rsid w:val="00477632"/>
    <w:rsid w:val="00477D21"/>
    <w:rsid w:val="0048136F"/>
    <w:rsid w:val="0048192C"/>
    <w:rsid w:val="0048198B"/>
    <w:rsid w:val="00481B0D"/>
    <w:rsid w:val="0048229A"/>
    <w:rsid w:val="00482CD6"/>
    <w:rsid w:val="004830ED"/>
    <w:rsid w:val="0048324A"/>
    <w:rsid w:val="00483BBE"/>
    <w:rsid w:val="00483DE0"/>
    <w:rsid w:val="00483F55"/>
    <w:rsid w:val="004842A5"/>
    <w:rsid w:val="00484681"/>
    <w:rsid w:val="00484734"/>
    <w:rsid w:val="00485433"/>
    <w:rsid w:val="0048557C"/>
    <w:rsid w:val="004861CD"/>
    <w:rsid w:val="00487E92"/>
    <w:rsid w:val="00490036"/>
    <w:rsid w:val="00490B66"/>
    <w:rsid w:val="00490F89"/>
    <w:rsid w:val="00492CC0"/>
    <w:rsid w:val="00493606"/>
    <w:rsid w:val="0049490F"/>
    <w:rsid w:val="00494E1D"/>
    <w:rsid w:val="00494E58"/>
    <w:rsid w:val="00497014"/>
    <w:rsid w:val="0049721D"/>
    <w:rsid w:val="00497D96"/>
    <w:rsid w:val="00497FEF"/>
    <w:rsid w:val="004A08E8"/>
    <w:rsid w:val="004A244F"/>
    <w:rsid w:val="004A2679"/>
    <w:rsid w:val="004A37A1"/>
    <w:rsid w:val="004A4263"/>
    <w:rsid w:val="004A4C06"/>
    <w:rsid w:val="004A4D4B"/>
    <w:rsid w:val="004A5A04"/>
    <w:rsid w:val="004A67B3"/>
    <w:rsid w:val="004A6B7B"/>
    <w:rsid w:val="004A6C91"/>
    <w:rsid w:val="004A6FA5"/>
    <w:rsid w:val="004A7292"/>
    <w:rsid w:val="004A7628"/>
    <w:rsid w:val="004A7714"/>
    <w:rsid w:val="004A78C4"/>
    <w:rsid w:val="004A7A00"/>
    <w:rsid w:val="004B06D3"/>
    <w:rsid w:val="004B0A36"/>
    <w:rsid w:val="004B2470"/>
    <w:rsid w:val="004B3DDB"/>
    <w:rsid w:val="004B4331"/>
    <w:rsid w:val="004B4684"/>
    <w:rsid w:val="004B719D"/>
    <w:rsid w:val="004B71B6"/>
    <w:rsid w:val="004B73BB"/>
    <w:rsid w:val="004C0DB5"/>
    <w:rsid w:val="004C0E79"/>
    <w:rsid w:val="004C132F"/>
    <w:rsid w:val="004C19B2"/>
    <w:rsid w:val="004C2D03"/>
    <w:rsid w:val="004C39B8"/>
    <w:rsid w:val="004C48BB"/>
    <w:rsid w:val="004C49D1"/>
    <w:rsid w:val="004C57C6"/>
    <w:rsid w:val="004C596D"/>
    <w:rsid w:val="004C5B56"/>
    <w:rsid w:val="004C6774"/>
    <w:rsid w:val="004C6DE5"/>
    <w:rsid w:val="004C6EAE"/>
    <w:rsid w:val="004C78C2"/>
    <w:rsid w:val="004C7AD9"/>
    <w:rsid w:val="004D07CD"/>
    <w:rsid w:val="004D18D6"/>
    <w:rsid w:val="004D2DEB"/>
    <w:rsid w:val="004D3151"/>
    <w:rsid w:val="004D35A8"/>
    <w:rsid w:val="004D429F"/>
    <w:rsid w:val="004D4303"/>
    <w:rsid w:val="004D4816"/>
    <w:rsid w:val="004D5153"/>
    <w:rsid w:val="004D5F7F"/>
    <w:rsid w:val="004D71FD"/>
    <w:rsid w:val="004D7A17"/>
    <w:rsid w:val="004E156A"/>
    <w:rsid w:val="004E4BB0"/>
    <w:rsid w:val="004E6805"/>
    <w:rsid w:val="004E6902"/>
    <w:rsid w:val="004E6FC0"/>
    <w:rsid w:val="004E72DF"/>
    <w:rsid w:val="004E736C"/>
    <w:rsid w:val="004E7D38"/>
    <w:rsid w:val="004F1665"/>
    <w:rsid w:val="004F20A9"/>
    <w:rsid w:val="004F2B7E"/>
    <w:rsid w:val="004F2CED"/>
    <w:rsid w:val="004F3E4F"/>
    <w:rsid w:val="004F4463"/>
    <w:rsid w:val="004F4D0B"/>
    <w:rsid w:val="004F4E0D"/>
    <w:rsid w:val="004F4E59"/>
    <w:rsid w:val="004F5483"/>
    <w:rsid w:val="004F5C48"/>
    <w:rsid w:val="004F601E"/>
    <w:rsid w:val="004F6525"/>
    <w:rsid w:val="004F6DFC"/>
    <w:rsid w:val="004F73E4"/>
    <w:rsid w:val="004F7672"/>
    <w:rsid w:val="004F7E88"/>
    <w:rsid w:val="0050164C"/>
    <w:rsid w:val="005024DF"/>
    <w:rsid w:val="005036E2"/>
    <w:rsid w:val="005038BD"/>
    <w:rsid w:val="0050475A"/>
    <w:rsid w:val="0050547D"/>
    <w:rsid w:val="00505B74"/>
    <w:rsid w:val="005061EF"/>
    <w:rsid w:val="005065D8"/>
    <w:rsid w:val="005065E3"/>
    <w:rsid w:val="00506E89"/>
    <w:rsid w:val="005077F8"/>
    <w:rsid w:val="0050795E"/>
    <w:rsid w:val="00510DB5"/>
    <w:rsid w:val="00511B5D"/>
    <w:rsid w:val="0051201A"/>
    <w:rsid w:val="00513292"/>
    <w:rsid w:val="00514160"/>
    <w:rsid w:val="0051422F"/>
    <w:rsid w:val="00514297"/>
    <w:rsid w:val="005145BD"/>
    <w:rsid w:val="0051471D"/>
    <w:rsid w:val="005154A9"/>
    <w:rsid w:val="00515F18"/>
    <w:rsid w:val="00515F33"/>
    <w:rsid w:val="0051604F"/>
    <w:rsid w:val="0051614F"/>
    <w:rsid w:val="0051672E"/>
    <w:rsid w:val="00517403"/>
    <w:rsid w:val="005174C8"/>
    <w:rsid w:val="0052092A"/>
    <w:rsid w:val="00521682"/>
    <w:rsid w:val="00522497"/>
    <w:rsid w:val="00523180"/>
    <w:rsid w:val="00523965"/>
    <w:rsid w:val="00523A42"/>
    <w:rsid w:val="00524016"/>
    <w:rsid w:val="00525CDD"/>
    <w:rsid w:val="005262AA"/>
    <w:rsid w:val="00526493"/>
    <w:rsid w:val="005264FA"/>
    <w:rsid w:val="0052671C"/>
    <w:rsid w:val="00527213"/>
    <w:rsid w:val="00530273"/>
    <w:rsid w:val="005302C7"/>
    <w:rsid w:val="005307A6"/>
    <w:rsid w:val="00531D26"/>
    <w:rsid w:val="00531F35"/>
    <w:rsid w:val="00532029"/>
    <w:rsid w:val="00532CC5"/>
    <w:rsid w:val="00534939"/>
    <w:rsid w:val="00534BF0"/>
    <w:rsid w:val="00534BFD"/>
    <w:rsid w:val="00535058"/>
    <w:rsid w:val="005352BB"/>
    <w:rsid w:val="005360B3"/>
    <w:rsid w:val="00536419"/>
    <w:rsid w:val="00537589"/>
    <w:rsid w:val="00537FEE"/>
    <w:rsid w:val="00540019"/>
    <w:rsid w:val="005405E1"/>
    <w:rsid w:val="0054104C"/>
    <w:rsid w:val="005410BC"/>
    <w:rsid w:val="005411AE"/>
    <w:rsid w:val="00541B40"/>
    <w:rsid w:val="0054254E"/>
    <w:rsid w:val="00542A10"/>
    <w:rsid w:val="00542A9D"/>
    <w:rsid w:val="00542FD0"/>
    <w:rsid w:val="00543A28"/>
    <w:rsid w:val="005446E3"/>
    <w:rsid w:val="005455DE"/>
    <w:rsid w:val="005455FB"/>
    <w:rsid w:val="00545D83"/>
    <w:rsid w:val="00546B91"/>
    <w:rsid w:val="00550B2D"/>
    <w:rsid w:val="00550BC5"/>
    <w:rsid w:val="00550F81"/>
    <w:rsid w:val="00551A02"/>
    <w:rsid w:val="00552016"/>
    <w:rsid w:val="005535FC"/>
    <w:rsid w:val="00553BF6"/>
    <w:rsid w:val="00554F2B"/>
    <w:rsid w:val="00555AA3"/>
    <w:rsid w:val="00555C91"/>
    <w:rsid w:val="005570B5"/>
    <w:rsid w:val="00557728"/>
    <w:rsid w:val="00557DCE"/>
    <w:rsid w:val="00557F91"/>
    <w:rsid w:val="0056081F"/>
    <w:rsid w:val="00561619"/>
    <w:rsid w:val="005620DA"/>
    <w:rsid w:val="005620E8"/>
    <w:rsid w:val="00562127"/>
    <w:rsid w:val="00562BC7"/>
    <w:rsid w:val="00562FA9"/>
    <w:rsid w:val="00562FB6"/>
    <w:rsid w:val="00563AEA"/>
    <w:rsid w:val="00563B16"/>
    <w:rsid w:val="005649C9"/>
    <w:rsid w:val="005658F3"/>
    <w:rsid w:val="00565DB4"/>
    <w:rsid w:val="00570D5C"/>
    <w:rsid w:val="005713DB"/>
    <w:rsid w:val="005714C7"/>
    <w:rsid w:val="005715B7"/>
    <w:rsid w:val="005721CB"/>
    <w:rsid w:val="005735CB"/>
    <w:rsid w:val="005746DE"/>
    <w:rsid w:val="005749D4"/>
    <w:rsid w:val="00574BA7"/>
    <w:rsid w:val="00577224"/>
    <w:rsid w:val="00577F86"/>
    <w:rsid w:val="00580329"/>
    <w:rsid w:val="00580C40"/>
    <w:rsid w:val="00581388"/>
    <w:rsid w:val="00582038"/>
    <w:rsid w:val="0058405A"/>
    <w:rsid w:val="00584B67"/>
    <w:rsid w:val="00585237"/>
    <w:rsid w:val="00585295"/>
    <w:rsid w:val="00586802"/>
    <w:rsid w:val="00586CD5"/>
    <w:rsid w:val="0058726B"/>
    <w:rsid w:val="005879AE"/>
    <w:rsid w:val="00587C20"/>
    <w:rsid w:val="00587F3E"/>
    <w:rsid w:val="00587FF4"/>
    <w:rsid w:val="005903E3"/>
    <w:rsid w:val="0059061C"/>
    <w:rsid w:val="005914F0"/>
    <w:rsid w:val="005926A7"/>
    <w:rsid w:val="00592CB2"/>
    <w:rsid w:val="00594907"/>
    <w:rsid w:val="00594929"/>
    <w:rsid w:val="00595F66"/>
    <w:rsid w:val="00597E34"/>
    <w:rsid w:val="005A060B"/>
    <w:rsid w:val="005A1014"/>
    <w:rsid w:val="005A218D"/>
    <w:rsid w:val="005A38FF"/>
    <w:rsid w:val="005A3AAD"/>
    <w:rsid w:val="005A4E11"/>
    <w:rsid w:val="005A5D88"/>
    <w:rsid w:val="005A6B56"/>
    <w:rsid w:val="005A734E"/>
    <w:rsid w:val="005A7816"/>
    <w:rsid w:val="005B164D"/>
    <w:rsid w:val="005B1653"/>
    <w:rsid w:val="005B187E"/>
    <w:rsid w:val="005B3BD9"/>
    <w:rsid w:val="005B48AD"/>
    <w:rsid w:val="005B5FCE"/>
    <w:rsid w:val="005B6B43"/>
    <w:rsid w:val="005B728A"/>
    <w:rsid w:val="005B7617"/>
    <w:rsid w:val="005B7834"/>
    <w:rsid w:val="005C080C"/>
    <w:rsid w:val="005C12AE"/>
    <w:rsid w:val="005C23D7"/>
    <w:rsid w:val="005C268B"/>
    <w:rsid w:val="005C2855"/>
    <w:rsid w:val="005C2E33"/>
    <w:rsid w:val="005C4EDC"/>
    <w:rsid w:val="005C4FEA"/>
    <w:rsid w:val="005C572E"/>
    <w:rsid w:val="005C5785"/>
    <w:rsid w:val="005C58A9"/>
    <w:rsid w:val="005C62A0"/>
    <w:rsid w:val="005C6900"/>
    <w:rsid w:val="005C74EE"/>
    <w:rsid w:val="005C7EE2"/>
    <w:rsid w:val="005D1708"/>
    <w:rsid w:val="005D1C72"/>
    <w:rsid w:val="005D1C83"/>
    <w:rsid w:val="005D2DA9"/>
    <w:rsid w:val="005D4101"/>
    <w:rsid w:val="005D472B"/>
    <w:rsid w:val="005D4D62"/>
    <w:rsid w:val="005D4E76"/>
    <w:rsid w:val="005D4EE3"/>
    <w:rsid w:val="005D609F"/>
    <w:rsid w:val="005D68E7"/>
    <w:rsid w:val="005D723D"/>
    <w:rsid w:val="005D763A"/>
    <w:rsid w:val="005D7E87"/>
    <w:rsid w:val="005E2AD5"/>
    <w:rsid w:val="005E2AFC"/>
    <w:rsid w:val="005E2F37"/>
    <w:rsid w:val="005E4BC5"/>
    <w:rsid w:val="005E538B"/>
    <w:rsid w:val="005E61AC"/>
    <w:rsid w:val="005E70B8"/>
    <w:rsid w:val="005E72DA"/>
    <w:rsid w:val="005E78BB"/>
    <w:rsid w:val="005F1B22"/>
    <w:rsid w:val="005F23A0"/>
    <w:rsid w:val="005F2584"/>
    <w:rsid w:val="005F28D0"/>
    <w:rsid w:val="005F2AA5"/>
    <w:rsid w:val="005F2CF8"/>
    <w:rsid w:val="005F2DF1"/>
    <w:rsid w:val="005F471B"/>
    <w:rsid w:val="005F530C"/>
    <w:rsid w:val="005F535B"/>
    <w:rsid w:val="005F57A8"/>
    <w:rsid w:val="005F5876"/>
    <w:rsid w:val="005F6284"/>
    <w:rsid w:val="005F67F7"/>
    <w:rsid w:val="005F6F66"/>
    <w:rsid w:val="005F7B88"/>
    <w:rsid w:val="005F7D9E"/>
    <w:rsid w:val="00600CC8"/>
    <w:rsid w:val="006016A8"/>
    <w:rsid w:val="00602953"/>
    <w:rsid w:val="00602CBC"/>
    <w:rsid w:val="006033A8"/>
    <w:rsid w:val="00603CD8"/>
    <w:rsid w:val="00603ECD"/>
    <w:rsid w:val="00604C98"/>
    <w:rsid w:val="00604DDF"/>
    <w:rsid w:val="00605BFE"/>
    <w:rsid w:val="006071F5"/>
    <w:rsid w:val="006073A3"/>
    <w:rsid w:val="00607A2B"/>
    <w:rsid w:val="0061095D"/>
    <w:rsid w:val="00611512"/>
    <w:rsid w:val="00612F2A"/>
    <w:rsid w:val="0061376F"/>
    <w:rsid w:val="00613E6C"/>
    <w:rsid w:val="0061464B"/>
    <w:rsid w:val="00614677"/>
    <w:rsid w:val="00614F08"/>
    <w:rsid w:val="0061503F"/>
    <w:rsid w:val="00615674"/>
    <w:rsid w:val="00615FB6"/>
    <w:rsid w:val="006162F6"/>
    <w:rsid w:val="006166A7"/>
    <w:rsid w:val="006167A6"/>
    <w:rsid w:val="006170DB"/>
    <w:rsid w:val="006176C3"/>
    <w:rsid w:val="00617DF3"/>
    <w:rsid w:val="00617FE7"/>
    <w:rsid w:val="006206B8"/>
    <w:rsid w:val="00621337"/>
    <w:rsid w:val="00621C98"/>
    <w:rsid w:val="00623E93"/>
    <w:rsid w:val="006242B0"/>
    <w:rsid w:val="00624B8E"/>
    <w:rsid w:val="00625264"/>
    <w:rsid w:val="00625398"/>
    <w:rsid w:val="006260AF"/>
    <w:rsid w:val="00626E9A"/>
    <w:rsid w:val="006273BF"/>
    <w:rsid w:val="00627A84"/>
    <w:rsid w:val="00630725"/>
    <w:rsid w:val="00630A00"/>
    <w:rsid w:val="00631995"/>
    <w:rsid w:val="006331DD"/>
    <w:rsid w:val="00634B68"/>
    <w:rsid w:val="0063520B"/>
    <w:rsid w:val="00636A05"/>
    <w:rsid w:val="00636DD1"/>
    <w:rsid w:val="00637A9A"/>
    <w:rsid w:val="00637CA7"/>
    <w:rsid w:val="00637DFB"/>
    <w:rsid w:val="006407A2"/>
    <w:rsid w:val="006414F5"/>
    <w:rsid w:val="006422E5"/>
    <w:rsid w:val="0064241B"/>
    <w:rsid w:val="006431F3"/>
    <w:rsid w:val="00643251"/>
    <w:rsid w:val="006434B2"/>
    <w:rsid w:val="00643706"/>
    <w:rsid w:val="00643BDC"/>
    <w:rsid w:val="00643FA3"/>
    <w:rsid w:val="00644432"/>
    <w:rsid w:val="00644851"/>
    <w:rsid w:val="0064583E"/>
    <w:rsid w:val="00646711"/>
    <w:rsid w:val="00646A8A"/>
    <w:rsid w:val="00647D31"/>
    <w:rsid w:val="0065013B"/>
    <w:rsid w:val="006505DA"/>
    <w:rsid w:val="0065089A"/>
    <w:rsid w:val="006508B7"/>
    <w:rsid w:val="006509BA"/>
    <w:rsid w:val="00651BF2"/>
    <w:rsid w:val="00651C3F"/>
    <w:rsid w:val="00651CAB"/>
    <w:rsid w:val="00651F51"/>
    <w:rsid w:val="0065283A"/>
    <w:rsid w:val="006536F8"/>
    <w:rsid w:val="00653FCF"/>
    <w:rsid w:val="006548DD"/>
    <w:rsid w:val="006550F0"/>
    <w:rsid w:val="00655895"/>
    <w:rsid w:val="0065629C"/>
    <w:rsid w:val="00661813"/>
    <w:rsid w:val="00662178"/>
    <w:rsid w:val="0066226F"/>
    <w:rsid w:val="00662F67"/>
    <w:rsid w:val="00663593"/>
    <w:rsid w:val="006657A6"/>
    <w:rsid w:val="006664CB"/>
    <w:rsid w:val="00666AC2"/>
    <w:rsid w:val="00666F73"/>
    <w:rsid w:val="00667283"/>
    <w:rsid w:val="00667E77"/>
    <w:rsid w:val="00667EA5"/>
    <w:rsid w:val="00670CED"/>
    <w:rsid w:val="0067139B"/>
    <w:rsid w:val="0067194F"/>
    <w:rsid w:val="006720DE"/>
    <w:rsid w:val="0067338E"/>
    <w:rsid w:val="0067356C"/>
    <w:rsid w:val="00673607"/>
    <w:rsid w:val="006737C9"/>
    <w:rsid w:val="006749DF"/>
    <w:rsid w:val="006757E4"/>
    <w:rsid w:val="00675C85"/>
    <w:rsid w:val="006761CF"/>
    <w:rsid w:val="00676759"/>
    <w:rsid w:val="006773ED"/>
    <w:rsid w:val="00677C51"/>
    <w:rsid w:val="00677CB2"/>
    <w:rsid w:val="00681589"/>
    <w:rsid w:val="00681680"/>
    <w:rsid w:val="00681B30"/>
    <w:rsid w:val="00681CCE"/>
    <w:rsid w:val="00681D6E"/>
    <w:rsid w:val="006821C2"/>
    <w:rsid w:val="0068303E"/>
    <w:rsid w:val="006833FE"/>
    <w:rsid w:val="006835B9"/>
    <w:rsid w:val="00683DB3"/>
    <w:rsid w:val="0068479F"/>
    <w:rsid w:val="0068684C"/>
    <w:rsid w:val="006905C2"/>
    <w:rsid w:val="00690FE1"/>
    <w:rsid w:val="00692D13"/>
    <w:rsid w:val="006939AF"/>
    <w:rsid w:val="0069466E"/>
    <w:rsid w:val="00694A8E"/>
    <w:rsid w:val="0069574F"/>
    <w:rsid w:val="00695AA3"/>
    <w:rsid w:val="00695FF0"/>
    <w:rsid w:val="0069640D"/>
    <w:rsid w:val="006967CC"/>
    <w:rsid w:val="00697BCD"/>
    <w:rsid w:val="006A0271"/>
    <w:rsid w:val="006A0D33"/>
    <w:rsid w:val="006A15A8"/>
    <w:rsid w:val="006A19F1"/>
    <w:rsid w:val="006A1F8D"/>
    <w:rsid w:val="006A2123"/>
    <w:rsid w:val="006A29A8"/>
    <w:rsid w:val="006A2C70"/>
    <w:rsid w:val="006A3AA2"/>
    <w:rsid w:val="006A51F4"/>
    <w:rsid w:val="006A53B0"/>
    <w:rsid w:val="006A5A09"/>
    <w:rsid w:val="006A7032"/>
    <w:rsid w:val="006B0B58"/>
    <w:rsid w:val="006B16ED"/>
    <w:rsid w:val="006B30BF"/>
    <w:rsid w:val="006B3317"/>
    <w:rsid w:val="006B48AD"/>
    <w:rsid w:val="006B4E2F"/>
    <w:rsid w:val="006B553D"/>
    <w:rsid w:val="006B5EDD"/>
    <w:rsid w:val="006B62D7"/>
    <w:rsid w:val="006B634D"/>
    <w:rsid w:val="006B686E"/>
    <w:rsid w:val="006B6ACB"/>
    <w:rsid w:val="006B6BF4"/>
    <w:rsid w:val="006B6DD0"/>
    <w:rsid w:val="006B7732"/>
    <w:rsid w:val="006B7DCE"/>
    <w:rsid w:val="006C0A92"/>
    <w:rsid w:val="006C0AD6"/>
    <w:rsid w:val="006C0EBD"/>
    <w:rsid w:val="006C12A1"/>
    <w:rsid w:val="006C1B98"/>
    <w:rsid w:val="006C300D"/>
    <w:rsid w:val="006C3834"/>
    <w:rsid w:val="006C3990"/>
    <w:rsid w:val="006C3BCE"/>
    <w:rsid w:val="006C3F5E"/>
    <w:rsid w:val="006C4E18"/>
    <w:rsid w:val="006C508E"/>
    <w:rsid w:val="006C5548"/>
    <w:rsid w:val="006C5DCD"/>
    <w:rsid w:val="006C6BC6"/>
    <w:rsid w:val="006C71C9"/>
    <w:rsid w:val="006D0353"/>
    <w:rsid w:val="006D0539"/>
    <w:rsid w:val="006D0F42"/>
    <w:rsid w:val="006D148C"/>
    <w:rsid w:val="006D2B39"/>
    <w:rsid w:val="006D2B63"/>
    <w:rsid w:val="006D2BEC"/>
    <w:rsid w:val="006D2C2E"/>
    <w:rsid w:val="006D3156"/>
    <w:rsid w:val="006D368C"/>
    <w:rsid w:val="006D3992"/>
    <w:rsid w:val="006D4742"/>
    <w:rsid w:val="006D5D14"/>
    <w:rsid w:val="006D671B"/>
    <w:rsid w:val="006D7EE1"/>
    <w:rsid w:val="006E1F0B"/>
    <w:rsid w:val="006E348D"/>
    <w:rsid w:val="006E3CB5"/>
    <w:rsid w:val="006E3E61"/>
    <w:rsid w:val="006E3F6F"/>
    <w:rsid w:val="006E510D"/>
    <w:rsid w:val="006E6825"/>
    <w:rsid w:val="006E79A5"/>
    <w:rsid w:val="006F03E8"/>
    <w:rsid w:val="006F13EE"/>
    <w:rsid w:val="006F2212"/>
    <w:rsid w:val="006F2248"/>
    <w:rsid w:val="006F2C17"/>
    <w:rsid w:val="006F2F9F"/>
    <w:rsid w:val="006F322C"/>
    <w:rsid w:val="006F4D16"/>
    <w:rsid w:val="006F4FD3"/>
    <w:rsid w:val="006F5868"/>
    <w:rsid w:val="006F5DA5"/>
    <w:rsid w:val="006F6DFA"/>
    <w:rsid w:val="007002E2"/>
    <w:rsid w:val="0070041F"/>
    <w:rsid w:val="007022F9"/>
    <w:rsid w:val="0070376E"/>
    <w:rsid w:val="00705363"/>
    <w:rsid w:val="00705365"/>
    <w:rsid w:val="0070567E"/>
    <w:rsid w:val="00706CE6"/>
    <w:rsid w:val="00707691"/>
    <w:rsid w:val="00707873"/>
    <w:rsid w:val="007100E6"/>
    <w:rsid w:val="00710D95"/>
    <w:rsid w:val="00711966"/>
    <w:rsid w:val="007119EB"/>
    <w:rsid w:val="00711F53"/>
    <w:rsid w:val="0071227B"/>
    <w:rsid w:val="00712928"/>
    <w:rsid w:val="00713A7C"/>
    <w:rsid w:val="00713C2C"/>
    <w:rsid w:val="00713D31"/>
    <w:rsid w:val="007149EA"/>
    <w:rsid w:val="00714DA6"/>
    <w:rsid w:val="00714F71"/>
    <w:rsid w:val="00714FFE"/>
    <w:rsid w:val="00715F30"/>
    <w:rsid w:val="00716274"/>
    <w:rsid w:val="00716884"/>
    <w:rsid w:val="0071765E"/>
    <w:rsid w:val="007200B0"/>
    <w:rsid w:val="00720190"/>
    <w:rsid w:val="007214D2"/>
    <w:rsid w:val="00721D51"/>
    <w:rsid w:val="00722A7E"/>
    <w:rsid w:val="00722BAE"/>
    <w:rsid w:val="007235E0"/>
    <w:rsid w:val="007239C2"/>
    <w:rsid w:val="00723BB9"/>
    <w:rsid w:val="007240D5"/>
    <w:rsid w:val="007263A1"/>
    <w:rsid w:val="007264F8"/>
    <w:rsid w:val="0072697A"/>
    <w:rsid w:val="007270B3"/>
    <w:rsid w:val="00727686"/>
    <w:rsid w:val="007278D7"/>
    <w:rsid w:val="00730B91"/>
    <w:rsid w:val="007310C8"/>
    <w:rsid w:val="007310F0"/>
    <w:rsid w:val="007313D8"/>
    <w:rsid w:val="00731599"/>
    <w:rsid w:val="00733B8A"/>
    <w:rsid w:val="00734A3D"/>
    <w:rsid w:val="00735534"/>
    <w:rsid w:val="007373A0"/>
    <w:rsid w:val="007378B3"/>
    <w:rsid w:val="007402E2"/>
    <w:rsid w:val="0074190C"/>
    <w:rsid w:val="00741F10"/>
    <w:rsid w:val="00742333"/>
    <w:rsid w:val="00742557"/>
    <w:rsid w:val="00743185"/>
    <w:rsid w:val="00743480"/>
    <w:rsid w:val="00743753"/>
    <w:rsid w:val="007443D3"/>
    <w:rsid w:val="00744D05"/>
    <w:rsid w:val="007453BE"/>
    <w:rsid w:val="00745F97"/>
    <w:rsid w:val="00746F77"/>
    <w:rsid w:val="00747BC9"/>
    <w:rsid w:val="00747E63"/>
    <w:rsid w:val="007518BE"/>
    <w:rsid w:val="00751EEC"/>
    <w:rsid w:val="007534D7"/>
    <w:rsid w:val="00754099"/>
    <w:rsid w:val="00754AC0"/>
    <w:rsid w:val="0075535B"/>
    <w:rsid w:val="00755B82"/>
    <w:rsid w:val="007566B3"/>
    <w:rsid w:val="00756FDD"/>
    <w:rsid w:val="00760669"/>
    <w:rsid w:val="00760EF9"/>
    <w:rsid w:val="0076132C"/>
    <w:rsid w:val="00761C54"/>
    <w:rsid w:val="00762446"/>
    <w:rsid w:val="007630B4"/>
    <w:rsid w:val="007635AA"/>
    <w:rsid w:val="00763936"/>
    <w:rsid w:val="00764D92"/>
    <w:rsid w:val="0076500B"/>
    <w:rsid w:val="00765DDF"/>
    <w:rsid w:val="007668F4"/>
    <w:rsid w:val="00766C10"/>
    <w:rsid w:val="00767241"/>
    <w:rsid w:val="007702DE"/>
    <w:rsid w:val="00771021"/>
    <w:rsid w:val="0077127A"/>
    <w:rsid w:val="00771484"/>
    <w:rsid w:val="00771A42"/>
    <w:rsid w:val="00773C18"/>
    <w:rsid w:val="007750D3"/>
    <w:rsid w:val="0077609E"/>
    <w:rsid w:val="007760FB"/>
    <w:rsid w:val="00776D86"/>
    <w:rsid w:val="00776DD6"/>
    <w:rsid w:val="007779F9"/>
    <w:rsid w:val="00780FBC"/>
    <w:rsid w:val="00781BBE"/>
    <w:rsid w:val="0078241F"/>
    <w:rsid w:val="00784E3B"/>
    <w:rsid w:val="00785EFA"/>
    <w:rsid w:val="00787A6D"/>
    <w:rsid w:val="00787C12"/>
    <w:rsid w:val="0079282D"/>
    <w:rsid w:val="00794979"/>
    <w:rsid w:val="00796BC0"/>
    <w:rsid w:val="00797D62"/>
    <w:rsid w:val="007A09ED"/>
    <w:rsid w:val="007A1271"/>
    <w:rsid w:val="007A15DE"/>
    <w:rsid w:val="007A1686"/>
    <w:rsid w:val="007A21EC"/>
    <w:rsid w:val="007A23D9"/>
    <w:rsid w:val="007A259F"/>
    <w:rsid w:val="007A2AEF"/>
    <w:rsid w:val="007A3B0F"/>
    <w:rsid w:val="007A457B"/>
    <w:rsid w:val="007A549F"/>
    <w:rsid w:val="007A6F30"/>
    <w:rsid w:val="007B0271"/>
    <w:rsid w:val="007B051F"/>
    <w:rsid w:val="007B1401"/>
    <w:rsid w:val="007B380C"/>
    <w:rsid w:val="007B3D4A"/>
    <w:rsid w:val="007B4E06"/>
    <w:rsid w:val="007B5FB9"/>
    <w:rsid w:val="007B6171"/>
    <w:rsid w:val="007B6567"/>
    <w:rsid w:val="007B68C7"/>
    <w:rsid w:val="007C033A"/>
    <w:rsid w:val="007C1C53"/>
    <w:rsid w:val="007C359C"/>
    <w:rsid w:val="007C5558"/>
    <w:rsid w:val="007C5EDE"/>
    <w:rsid w:val="007C6921"/>
    <w:rsid w:val="007C755B"/>
    <w:rsid w:val="007D0329"/>
    <w:rsid w:val="007D0B5A"/>
    <w:rsid w:val="007D1700"/>
    <w:rsid w:val="007D270B"/>
    <w:rsid w:val="007D290A"/>
    <w:rsid w:val="007D311E"/>
    <w:rsid w:val="007D35CB"/>
    <w:rsid w:val="007D40BF"/>
    <w:rsid w:val="007D4D36"/>
    <w:rsid w:val="007D58AF"/>
    <w:rsid w:val="007D6491"/>
    <w:rsid w:val="007D6596"/>
    <w:rsid w:val="007D6A62"/>
    <w:rsid w:val="007D6ED1"/>
    <w:rsid w:val="007D7796"/>
    <w:rsid w:val="007D7C9C"/>
    <w:rsid w:val="007E057A"/>
    <w:rsid w:val="007E3C12"/>
    <w:rsid w:val="007E4B4F"/>
    <w:rsid w:val="007E4FFA"/>
    <w:rsid w:val="007E51C4"/>
    <w:rsid w:val="007E5D11"/>
    <w:rsid w:val="007E5FA8"/>
    <w:rsid w:val="007E6BD0"/>
    <w:rsid w:val="007E6E50"/>
    <w:rsid w:val="007E77EB"/>
    <w:rsid w:val="007E797C"/>
    <w:rsid w:val="007F060C"/>
    <w:rsid w:val="007F09F2"/>
    <w:rsid w:val="007F1904"/>
    <w:rsid w:val="007F2F91"/>
    <w:rsid w:val="007F5AEA"/>
    <w:rsid w:val="007F64B8"/>
    <w:rsid w:val="007F64D4"/>
    <w:rsid w:val="007F69E0"/>
    <w:rsid w:val="007F6EE3"/>
    <w:rsid w:val="007F6FD3"/>
    <w:rsid w:val="007F71F2"/>
    <w:rsid w:val="007F74CC"/>
    <w:rsid w:val="0080066E"/>
    <w:rsid w:val="00800B9A"/>
    <w:rsid w:val="00800EB4"/>
    <w:rsid w:val="00801C60"/>
    <w:rsid w:val="00802072"/>
    <w:rsid w:val="00803174"/>
    <w:rsid w:val="008032AC"/>
    <w:rsid w:val="00804DB9"/>
    <w:rsid w:val="0080595D"/>
    <w:rsid w:val="008059E5"/>
    <w:rsid w:val="0080645B"/>
    <w:rsid w:val="00806F04"/>
    <w:rsid w:val="00807613"/>
    <w:rsid w:val="008076EE"/>
    <w:rsid w:val="00807B8D"/>
    <w:rsid w:val="00810B4A"/>
    <w:rsid w:val="008110A7"/>
    <w:rsid w:val="00811E34"/>
    <w:rsid w:val="00811FE8"/>
    <w:rsid w:val="00813731"/>
    <w:rsid w:val="00813C53"/>
    <w:rsid w:val="00813D94"/>
    <w:rsid w:val="00814D82"/>
    <w:rsid w:val="00814EE4"/>
    <w:rsid w:val="00816239"/>
    <w:rsid w:val="00817BB3"/>
    <w:rsid w:val="00817FCA"/>
    <w:rsid w:val="0082018E"/>
    <w:rsid w:val="008201CA"/>
    <w:rsid w:val="008206A7"/>
    <w:rsid w:val="008206C0"/>
    <w:rsid w:val="0082097F"/>
    <w:rsid w:val="00821EAE"/>
    <w:rsid w:val="00822D0D"/>
    <w:rsid w:val="00824010"/>
    <w:rsid w:val="00824794"/>
    <w:rsid w:val="0082485C"/>
    <w:rsid w:val="00824AD8"/>
    <w:rsid w:val="00824D6B"/>
    <w:rsid w:val="00824FEC"/>
    <w:rsid w:val="0082571B"/>
    <w:rsid w:val="00827971"/>
    <w:rsid w:val="0083313B"/>
    <w:rsid w:val="00833F01"/>
    <w:rsid w:val="00834F60"/>
    <w:rsid w:val="0083699A"/>
    <w:rsid w:val="008369D7"/>
    <w:rsid w:val="00836F5D"/>
    <w:rsid w:val="00836F65"/>
    <w:rsid w:val="008403F7"/>
    <w:rsid w:val="00840E68"/>
    <w:rsid w:val="00841C4A"/>
    <w:rsid w:val="00842FA2"/>
    <w:rsid w:val="0084391D"/>
    <w:rsid w:val="00843A4A"/>
    <w:rsid w:val="00843C85"/>
    <w:rsid w:val="008442F4"/>
    <w:rsid w:val="0084481A"/>
    <w:rsid w:val="00850482"/>
    <w:rsid w:val="0085263D"/>
    <w:rsid w:val="00852B9B"/>
    <w:rsid w:val="0085399A"/>
    <w:rsid w:val="00853BAB"/>
    <w:rsid w:val="008541E4"/>
    <w:rsid w:val="00855C4D"/>
    <w:rsid w:val="00855DE6"/>
    <w:rsid w:val="008564D5"/>
    <w:rsid w:val="00856561"/>
    <w:rsid w:val="0086091F"/>
    <w:rsid w:val="00860BC7"/>
    <w:rsid w:val="00860EF9"/>
    <w:rsid w:val="0086104A"/>
    <w:rsid w:val="008624A8"/>
    <w:rsid w:val="008634D3"/>
    <w:rsid w:val="00863B83"/>
    <w:rsid w:val="00863BB7"/>
    <w:rsid w:val="00863CE7"/>
    <w:rsid w:val="00863E36"/>
    <w:rsid w:val="00864E6E"/>
    <w:rsid w:val="00865B18"/>
    <w:rsid w:val="00865C5A"/>
    <w:rsid w:val="008660A0"/>
    <w:rsid w:val="00866D4C"/>
    <w:rsid w:val="00866FFD"/>
    <w:rsid w:val="00867230"/>
    <w:rsid w:val="008677DA"/>
    <w:rsid w:val="00870272"/>
    <w:rsid w:val="0087084F"/>
    <w:rsid w:val="00871911"/>
    <w:rsid w:val="00871DD0"/>
    <w:rsid w:val="00872035"/>
    <w:rsid w:val="00872E7E"/>
    <w:rsid w:val="00873348"/>
    <w:rsid w:val="00873E85"/>
    <w:rsid w:val="008742AC"/>
    <w:rsid w:val="0087463B"/>
    <w:rsid w:val="00874A2C"/>
    <w:rsid w:val="00874CF0"/>
    <w:rsid w:val="00874D95"/>
    <w:rsid w:val="008753E5"/>
    <w:rsid w:val="0087591A"/>
    <w:rsid w:val="00875E67"/>
    <w:rsid w:val="00877BB1"/>
    <w:rsid w:val="00880667"/>
    <w:rsid w:val="008817DD"/>
    <w:rsid w:val="00881B9A"/>
    <w:rsid w:val="00882759"/>
    <w:rsid w:val="00884BA2"/>
    <w:rsid w:val="00885127"/>
    <w:rsid w:val="008851E8"/>
    <w:rsid w:val="0088541A"/>
    <w:rsid w:val="00885590"/>
    <w:rsid w:val="008864DD"/>
    <w:rsid w:val="00886EBD"/>
    <w:rsid w:val="00887364"/>
    <w:rsid w:val="008877EE"/>
    <w:rsid w:val="00887905"/>
    <w:rsid w:val="00887DC6"/>
    <w:rsid w:val="008901B2"/>
    <w:rsid w:val="00891736"/>
    <w:rsid w:val="0089212D"/>
    <w:rsid w:val="008923A6"/>
    <w:rsid w:val="00892C60"/>
    <w:rsid w:val="00892E7C"/>
    <w:rsid w:val="008933B6"/>
    <w:rsid w:val="00894763"/>
    <w:rsid w:val="008966A9"/>
    <w:rsid w:val="00897060"/>
    <w:rsid w:val="00897FBA"/>
    <w:rsid w:val="008A1818"/>
    <w:rsid w:val="008A183A"/>
    <w:rsid w:val="008A2939"/>
    <w:rsid w:val="008A2D81"/>
    <w:rsid w:val="008A3289"/>
    <w:rsid w:val="008A3C8C"/>
    <w:rsid w:val="008A5120"/>
    <w:rsid w:val="008A7834"/>
    <w:rsid w:val="008A7855"/>
    <w:rsid w:val="008B0DFB"/>
    <w:rsid w:val="008B1DDD"/>
    <w:rsid w:val="008B42A3"/>
    <w:rsid w:val="008B4F04"/>
    <w:rsid w:val="008B57AB"/>
    <w:rsid w:val="008B5BD7"/>
    <w:rsid w:val="008B5DAA"/>
    <w:rsid w:val="008B65E0"/>
    <w:rsid w:val="008B7ABC"/>
    <w:rsid w:val="008C1A3E"/>
    <w:rsid w:val="008C3BF8"/>
    <w:rsid w:val="008C3F7D"/>
    <w:rsid w:val="008C4167"/>
    <w:rsid w:val="008C4461"/>
    <w:rsid w:val="008C45D9"/>
    <w:rsid w:val="008C5A2C"/>
    <w:rsid w:val="008C62E5"/>
    <w:rsid w:val="008C6799"/>
    <w:rsid w:val="008C74D5"/>
    <w:rsid w:val="008C7AEB"/>
    <w:rsid w:val="008C7C09"/>
    <w:rsid w:val="008D0823"/>
    <w:rsid w:val="008D29AA"/>
    <w:rsid w:val="008D4C71"/>
    <w:rsid w:val="008D5769"/>
    <w:rsid w:val="008D59A2"/>
    <w:rsid w:val="008D6A1D"/>
    <w:rsid w:val="008D6D22"/>
    <w:rsid w:val="008D7197"/>
    <w:rsid w:val="008D7F68"/>
    <w:rsid w:val="008E230F"/>
    <w:rsid w:val="008E2BF6"/>
    <w:rsid w:val="008E2D41"/>
    <w:rsid w:val="008E3648"/>
    <w:rsid w:val="008E3710"/>
    <w:rsid w:val="008E3D7F"/>
    <w:rsid w:val="008E55FB"/>
    <w:rsid w:val="008E5E42"/>
    <w:rsid w:val="008E5EE8"/>
    <w:rsid w:val="008E61C4"/>
    <w:rsid w:val="008E6500"/>
    <w:rsid w:val="008E78B5"/>
    <w:rsid w:val="008E78CF"/>
    <w:rsid w:val="008E7D11"/>
    <w:rsid w:val="008F150A"/>
    <w:rsid w:val="008F15DE"/>
    <w:rsid w:val="008F1B34"/>
    <w:rsid w:val="008F1CB0"/>
    <w:rsid w:val="008F1DD1"/>
    <w:rsid w:val="008F2113"/>
    <w:rsid w:val="008F37E4"/>
    <w:rsid w:val="008F45F3"/>
    <w:rsid w:val="008F5511"/>
    <w:rsid w:val="008F5CF7"/>
    <w:rsid w:val="008F5F7D"/>
    <w:rsid w:val="008F64B3"/>
    <w:rsid w:val="008F6D0C"/>
    <w:rsid w:val="00900B8F"/>
    <w:rsid w:val="00900F37"/>
    <w:rsid w:val="00901036"/>
    <w:rsid w:val="00901CBC"/>
    <w:rsid w:val="009020C0"/>
    <w:rsid w:val="00903141"/>
    <w:rsid w:val="0090329C"/>
    <w:rsid w:val="0090348D"/>
    <w:rsid w:val="009041DC"/>
    <w:rsid w:val="00904353"/>
    <w:rsid w:val="0090454A"/>
    <w:rsid w:val="0090462F"/>
    <w:rsid w:val="00906BD4"/>
    <w:rsid w:val="00906DE5"/>
    <w:rsid w:val="00907CE9"/>
    <w:rsid w:val="00910EEF"/>
    <w:rsid w:val="00911D5F"/>
    <w:rsid w:val="00913F2E"/>
    <w:rsid w:val="00914B4F"/>
    <w:rsid w:val="0091551E"/>
    <w:rsid w:val="00915D27"/>
    <w:rsid w:val="00916683"/>
    <w:rsid w:val="0091733E"/>
    <w:rsid w:val="00917ADF"/>
    <w:rsid w:val="00920013"/>
    <w:rsid w:val="00920178"/>
    <w:rsid w:val="0092045C"/>
    <w:rsid w:val="00920810"/>
    <w:rsid w:val="00920E8E"/>
    <w:rsid w:val="009227C7"/>
    <w:rsid w:val="00922E6D"/>
    <w:rsid w:val="00923E64"/>
    <w:rsid w:val="0092458D"/>
    <w:rsid w:val="009246D4"/>
    <w:rsid w:val="0092538C"/>
    <w:rsid w:val="009255BA"/>
    <w:rsid w:val="009264FD"/>
    <w:rsid w:val="009275BA"/>
    <w:rsid w:val="0093109D"/>
    <w:rsid w:val="00931860"/>
    <w:rsid w:val="00931C75"/>
    <w:rsid w:val="009338F0"/>
    <w:rsid w:val="00933C79"/>
    <w:rsid w:val="00934108"/>
    <w:rsid w:val="00934547"/>
    <w:rsid w:val="009346B6"/>
    <w:rsid w:val="00934CB5"/>
    <w:rsid w:val="00934FD3"/>
    <w:rsid w:val="00936B36"/>
    <w:rsid w:val="0093729F"/>
    <w:rsid w:val="009379B2"/>
    <w:rsid w:val="00940399"/>
    <w:rsid w:val="00940648"/>
    <w:rsid w:val="00940908"/>
    <w:rsid w:val="00942226"/>
    <w:rsid w:val="00942528"/>
    <w:rsid w:val="00942682"/>
    <w:rsid w:val="009437E3"/>
    <w:rsid w:val="0094388C"/>
    <w:rsid w:val="009461E9"/>
    <w:rsid w:val="0094629E"/>
    <w:rsid w:val="00946F31"/>
    <w:rsid w:val="009479A7"/>
    <w:rsid w:val="0095067F"/>
    <w:rsid w:val="00953327"/>
    <w:rsid w:val="00954092"/>
    <w:rsid w:val="0095414E"/>
    <w:rsid w:val="00954236"/>
    <w:rsid w:val="00954CCA"/>
    <w:rsid w:val="00954E8B"/>
    <w:rsid w:val="00955233"/>
    <w:rsid w:val="009554B8"/>
    <w:rsid w:val="0095598E"/>
    <w:rsid w:val="00957552"/>
    <w:rsid w:val="00960213"/>
    <w:rsid w:val="00960307"/>
    <w:rsid w:val="009613BD"/>
    <w:rsid w:val="009618CA"/>
    <w:rsid w:val="00961F0E"/>
    <w:rsid w:val="00961F4F"/>
    <w:rsid w:val="0096426F"/>
    <w:rsid w:val="00964C90"/>
    <w:rsid w:val="00964CAA"/>
    <w:rsid w:val="00965D4F"/>
    <w:rsid w:val="00966B2C"/>
    <w:rsid w:val="009670B9"/>
    <w:rsid w:val="00967259"/>
    <w:rsid w:val="00967816"/>
    <w:rsid w:val="00967B20"/>
    <w:rsid w:val="0097180E"/>
    <w:rsid w:val="009718F0"/>
    <w:rsid w:val="00972706"/>
    <w:rsid w:val="00972BF3"/>
    <w:rsid w:val="00973EF6"/>
    <w:rsid w:val="009747C0"/>
    <w:rsid w:val="00975754"/>
    <w:rsid w:val="00975B48"/>
    <w:rsid w:val="00975C21"/>
    <w:rsid w:val="009761A2"/>
    <w:rsid w:val="00976D0B"/>
    <w:rsid w:val="00976DE7"/>
    <w:rsid w:val="00976F83"/>
    <w:rsid w:val="00976FFB"/>
    <w:rsid w:val="0097740D"/>
    <w:rsid w:val="00977C3B"/>
    <w:rsid w:val="00980422"/>
    <w:rsid w:val="00981539"/>
    <w:rsid w:val="00981811"/>
    <w:rsid w:val="00982694"/>
    <w:rsid w:val="0098277A"/>
    <w:rsid w:val="00982936"/>
    <w:rsid w:val="00983F9B"/>
    <w:rsid w:val="009841A5"/>
    <w:rsid w:val="00984869"/>
    <w:rsid w:val="0098537C"/>
    <w:rsid w:val="0098581A"/>
    <w:rsid w:val="00987032"/>
    <w:rsid w:val="00987B4E"/>
    <w:rsid w:val="00990661"/>
    <w:rsid w:val="009908F4"/>
    <w:rsid w:val="00990C1D"/>
    <w:rsid w:val="00990D63"/>
    <w:rsid w:val="00991697"/>
    <w:rsid w:val="00991841"/>
    <w:rsid w:val="00991E76"/>
    <w:rsid w:val="009923C0"/>
    <w:rsid w:val="00992D6E"/>
    <w:rsid w:val="00993686"/>
    <w:rsid w:val="00993F9A"/>
    <w:rsid w:val="00994C47"/>
    <w:rsid w:val="00994FD5"/>
    <w:rsid w:val="00997090"/>
    <w:rsid w:val="009A1D88"/>
    <w:rsid w:val="009A2970"/>
    <w:rsid w:val="009A3158"/>
    <w:rsid w:val="009A4FA7"/>
    <w:rsid w:val="009A5C3D"/>
    <w:rsid w:val="009A6D02"/>
    <w:rsid w:val="009A739A"/>
    <w:rsid w:val="009A75AB"/>
    <w:rsid w:val="009B1AD8"/>
    <w:rsid w:val="009B1AFC"/>
    <w:rsid w:val="009B1CEB"/>
    <w:rsid w:val="009B2DD0"/>
    <w:rsid w:val="009B4550"/>
    <w:rsid w:val="009B4608"/>
    <w:rsid w:val="009B47A9"/>
    <w:rsid w:val="009B585D"/>
    <w:rsid w:val="009B64C2"/>
    <w:rsid w:val="009B7597"/>
    <w:rsid w:val="009B7695"/>
    <w:rsid w:val="009B7950"/>
    <w:rsid w:val="009B7A55"/>
    <w:rsid w:val="009C146B"/>
    <w:rsid w:val="009C1503"/>
    <w:rsid w:val="009C327F"/>
    <w:rsid w:val="009C377B"/>
    <w:rsid w:val="009C5273"/>
    <w:rsid w:val="009C6239"/>
    <w:rsid w:val="009C6AF5"/>
    <w:rsid w:val="009C6E09"/>
    <w:rsid w:val="009C724D"/>
    <w:rsid w:val="009D0FE3"/>
    <w:rsid w:val="009D1276"/>
    <w:rsid w:val="009D1B3B"/>
    <w:rsid w:val="009D1B41"/>
    <w:rsid w:val="009D1F19"/>
    <w:rsid w:val="009D2324"/>
    <w:rsid w:val="009D2D1A"/>
    <w:rsid w:val="009D3C3C"/>
    <w:rsid w:val="009D4382"/>
    <w:rsid w:val="009D461A"/>
    <w:rsid w:val="009D4A9B"/>
    <w:rsid w:val="009D5D38"/>
    <w:rsid w:val="009D63CE"/>
    <w:rsid w:val="009D68EB"/>
    <w:rsid w:val="009D708A"/>
    <w:rsid w:val="009D7600"/>
    <w:rsid w:val="009E029C"/>
    <w:rsid w:val="009E02E4"/>
    <w:rsid w:val="009E09DA"/>
    <w:rsid w:val="009E0DCC"/>
    <w:rsid w:val="009E0E35"/>
    <w:rsid w:val="009E247B"/>
    <w:rsid w:val="009E3051"/>
    <w:rsid w:val="009E7AEC"/>
    <w:rsid w:val="009F0210"/>
    <w:rsid w:val="009F07F7"/>
    <w:rsid w:val="009F1534"/>
    <w:rsid w:val="009F18FB"/>
    <w:rsid w:val="009F1E8F"/>
    <w:rsid w:val="009F2856"/>
    <w:rsid w:val="009F2F2E"/>
    <w:rsid w:val="009F37C2"/>
    <w:rsid w:val="009F3A56"/>
    <w:rsid w:val="009F51D9"/>
    <w:rsid w:val="009F56E1"/>
    <w:rsid w:val="009F595F"/>
    <w:rsid w:val="009F627A"/>
    <w:rsid w:val="009F63C7"/>
    <w:rsid w:val="00A00EA8"/>
    <w:rsid w:val="00A014F9"/>
    <w:rsid w:val="00A01AA3"/>
    <w:rsid w:val="00A01F7B"/>
    <w:rsid w:val="00A0368D"/>
    <w:rsid w:val="00A03CE5"/>
    <w:rsid w:val="00A04C33"/>
    <w:rsid w:val="00A04EFB"/>
    <w:rsid w:val="00A062A7"/>
    <w:rsid w:val="00A0764E"/>
    <w:rsid w:val="00A07A68"/>
    <w:rsid w:val="00A122E8"/>
    <w:rsid w:val="00A146A8"/>
    <w:rsid w:val="00A156F2"/>
    <w:rsid w:val="00A15A00"/>
    <w:rsid w:val="00A15CC5"/>
    <w:rsid w:val="00A15F14"/>
    <w:rsid w:val="00A16195"/>
    <w:rsid w:val="00A16640"/>
    <w:rsid w:val="00A169E5"/>
    <w:rsid w:val="00A17540"/>
    <w:rsid w:val="00A20B3C"/>
    <w:rsid w:val="00A21E86"/>
    <w:rsid w:val="00A22F77"/>
    <w:rsid w:val="00A248E8"/>
    <w:rsid w:val="00A2519D"/>
    <w:rsid w:val="00A2613F"/>
    <w:rsid w:val="00A2617F"/>
    <w:rsid w:val="00A27CDF"/>
    <w:rsid w:val="00A30BA2"/>
    <w:rsid w:val="00A31854"/>
    <w:rsid w:val="00A3392D"/>
    <w:rsid w:val="00A347E6"/>
    <w:rsid w:val="00A35859"/>
    <w:rsid w:val="00A37C9C"/>
    <w:rsid w:val="00A40902"/>
    <w:rsid w:val="00A40F86"/>
    <w:rsid w:val="00A4126F"/>
    <w:rsid w:val="00A41990"/>
    <w:rsid w:val="00A41C6D"/>
    <w:rsid w:val="00A41D74"/>
    <w:rsid w:val="00A430E1"/>
    <w:rsid w:val="00A43154"/>
    <w:rsid w:val="00A435CB"/>
    <w:rsid w:val="00A441A7"/>
    <w:rsid w:val="00A45442"/>
    <w:rsid w:val="00A456EE"/>
    <w:rsid w:val="00A474C2"/>
    <w:rsid w:val="00A47728"/>
    <w:rsid w:val="00A47831"/>
    <w:rsid w:val="00A47D56"/>
    <w:rsid w:val="00A505CF"/>
    <w:rsid w:val="00A50E7F"/>
    <w:rsid w:val="00A5240C"/>
    <w:rsid w:val="00A540F4"/>
    <w:rsid w:val="00A546BD"/>
    <w:rsid w:val="00A54937"/>
    <w:rsid w:val="00A552EF"/>
    <w:rsid w:val="00A55434"/>
    <w:rsid w:val="00A55496"/>
    <w:rsid w:val="00A5553D"/>
    <w:rsid w:val="00A56A8C"/>
    <w:rsid w:val="00A56F84"/>
    <w:rsid w:val="00A5700E"/>
    <w:rsid w:val="00A57027"/>
    <w:rsid w:val="00A5740C"/>
    <w:rsid w:val="00A57776"/>
    <w:rsid w:val="00A62651"/>
    <w:rsid w:val="00A62D86"/>
    <w:rsid w:val="00A632C1"/>
    <w:rsid w:val="00A643CD"/>
    <w:rsid w:val="00A647B0"/>
    <w:rsid w:val="00A65E88"/>
    <w:rsid w:val="00A6641A"/>
    <w:rsid w:val="00A66F4E"/>
    <w:rsid w:val="00A67FE5"/>
    <w:rsid w:val="00A70C78"/>
    <w:rsid w:val="00A71339"/>
    <w:rsid w:val="00A725F1"/>
    <w:rsid w:val="00A75358"/>
    <w:rsid w:val="00A76029"/>
    <w:rsid w:val="00A76C54"/>
    <w:rsid w:val="00A76C81"/>
    <w:rsid w:val="00A81458"/>
    <w:rsid w:val="00A81D8C"/>
    <w:rsid w:val="00A83BB9"/>
    <w:rsid w:val="00A84303"/>
    <w:rsid w:val="00A8456E"/>
    <w:rsid w:val="00A84C27"/>
    <w:rsid w:val="00A850FF"/>
    <w:rsid w:val="00A86186"/>
    <w:rsid w:val="00A865DA"/>
    <w:rsid w:val="00A86CBD"/>
    <w:rsid w:val="00A86E1D"/>
    <w:rsid w:val="00A87ADE"/>
    <w:rsid w:val="00A902D3"/>
    <w:rsid w:val="00A90B2F"/>
    <w:rsid w:val="00A90D49"/>
    <w:rsid w:val="00A91303"/>
    <w:rsid w:val="00A924AA"/>
    <w:rsid w:val="00A928C6"/>
    <w:rsid w:val="00A92D67"/>
    <w:rsid w:val="00A942B6"/>
    <w:rsid w:val="00A96D60"/>
    <w:rsid w:val="00A977DC"/>
    <w:rsid w:val="00A97FFC"/>
    <w:rsid w:val="00AA09EF"/>
    <w:rsid w:val="00AA12BF"/>
    <w:rsid w:val="00AA1E8C"/>
    <w:rsid w:val="00AA32E4"/>
    <w:rsid w:val="00AA3359"/>
    <w:rsid w:val="00AA4502"/>
    <w:rsid w:val="00AA4609"/>
    <w:rsid w:val="00AA667B"/>
    <w:rsid w:val="00AB0270"/>
    <w:rsid w:val="00AB1012"/>
    <w:rsid w:val="00AB113F"/>
    <w:rsid w:val="00AB15F1"/>
    <w:rsid w:val="00AB19BE"/>
    <w:rsid w:val="00AB3FCF"/>
    <w:rsid w:val="00AB5529"/>
    <w:rsid w:val="00AB6318"/>
    <w:rsid w:val="00AB7DDC"/>
    <w:rsid w:val="00AC112E"/>
    <w:rsid w:val="00AC1294"/>
    <w:rsid w:val="00AC1547"/>
    <w:rsid w:val="00AC2116"/>
    <w:rsid w:val="00AC232E"/>
    <w:rsid w:val="00AC37BE"/>
    <w:rsid w:val="00AC3EC6"/>
    <w:rsid w:val="00AC61ED"/>
    <w:rsid w:val="00AC7200"/>
    <w:rsid w:val="00AC78A5"/>
    <w:rsid w:val="00AC7A9D"/>
    <w:rsid w:val="00AC7EF1"/>
    <w:rsid w:val="00AD0A92"/>
    <w:rsid w:val="00AD2EF0"/>
    <w:rsid w:val="00AD33E5"/>
    <w:rsid w:val="00AD358A"/>
    <w:rsid w:val="00AD3887"/>
    <w:rsid w:val="00AD39C8"/>
    <w:rsid w:val="00AD5156"/>
    <w:rsid w:val="00AD5175"/>
    <w:rsid w:val="00AD522F"/>
    <w:rsid w:val="00AD53C7"/>
    <w:rsid w:val="00AD56EB"/>
    <w:rsid w:val="00AD57E1"/>
    <w:rsid w:val="00AD59B7"/>
    <w:rsid w:val="00AD61B5"/>
    <w:rsid w:val="00AD65FC"/>
    <w:rsid w:val="00AD7735"/>
    <w:rsid w:val="00AD79D2"/>
    <w:rsid w:val="00AE05C9"/>
    <w:rsid w:val="00AE05D0"/>
    <w:rsid w:val="00AE0A88"/>
    <w:rsid w:val="00AE10EA"/>
    <w:rsid w:val="00AE175A"/>
    <w:rsid w:val="00AE1C50"/>
    <w:rsid w:val="00AE326C"/>
    <w:rsid w:val="00AE3F10"/>
    <w:rsid w:val="00AE4762"/>
    <w:rsid w:val="00AE49CB"/>
    <w:rsid w:val="00AE4B79"/>
    <w:rsid w:val="00AE4B7E"/>
    <w:rsid w:val="00AE55AF"/>
    <w:rsid w:val="00AE59E4"/>
    <w:rsid w:val="00AE6363"/>
    <w:rsid w:val="00AE70DA"/>
    <w:rsid w:val="00AE7EBE"/>
    <w:rsid w:val="00AF1A5A"/>
    <w:rsid w:val="00AF1B37"/>
    <w:rsid w:val="00AF2761"/>
    <w:rsid w:val="00AF4295"/>
    <w:rsid w:val="00AF519C"/>
    <w:rsid w:val="00AF6162"/>
    <w:rsid w:val="00AF7B16"/>
    <w:rsid w:val="00B006CE"/>
    <w:rsid w:val="00B00990"/>
    <w:rsid w:val="00B022BB"/>
    <w:rsid w:val="00B03710"/>
    <w:rsid w:val="00B03820"/>
    <w:rsid w:val="00B0440D"/>
    <w:rsid w:val="00B05580"/>
    <w:rsid w:val="00B0613A"/>
    <w:rsid w:val="00B06988"/>
    <w:rsid w:val="00B07402"/>
    <w:rsid w:val="00B07772"/>
    <w:rsid w:val="00B101D1"/>
    <w:rsid w:val="00B1054F"/>
    <w:rsid w:val="00B10866"/>
    <w:rsid w:val="00B108BC"/>
    <w:rsid w:val="00B10AE0"/>
    <w:rsid w:val="00B1138A"/>
    <w:rsid w:val="00B1241A"/>
    <w:rsid w:val="00B1281F"/>
    <w:rsid w:val="00B13C43"/>
    <w:rsid w:val="00B13C7B"/>
    <w:rsid w:val="00B13CD8"/>
    <w:rsid w:val="00B13CDC"/>
    <w:rsid w:val="00B14E89"/>
    <w:rsid w:val="00B14E8C"/>
    <w:rsid w:val="00B153D0"/>
    <w:rsid w:val="00B15B89"/>
    <w:rsid w:val="00B169BB"/>
    <w:rsid w:val="00B179D8"/>
    <w:rsid w:val="00B17B21"/>
    <w:rsid w:val="00B2011D"/>
    <w:rsid w:val="00B2048C"/>
    <w:rsid w:val="00B20631"/>
    <w:rsid w:val="00B2157C"/>
    <w:rsid w:val="00B21792"/>
    <w:rsid w:val="00B21859"/>
    <w:rsid w:val="00B21B8D"/>
    <w:rsid w:val="00B25977"/>
    <w:rsid w:val="00B26915"/>
    <w:rsid w:val="00B26D43"/>
    <w:rsid w:val="00B276FB"/>
    <w:rsid w:val="00B27850"/>
    <w:rsid w:val="00B27CD8"/>
    <w:rsid w:val="00B27EFA"/>
    <w:rsid w:val="00B3050F"/>
    <w:rsid w:val="00B3174C"/>
    <w:rsid w:val="00B32E55"/>
    <w:rsid w:val="00B32EB8"/>
    <w:rsid w:val="00B33E5E"/>
    <w:rsid w:val="00B34E44"/>
    <w:rsid w:val="00B351E3"/>
    <w:rsid w:val="00B3522C"/>
    <w:rsid w:val="00B3600B"/>
    <w:rsid w:val="00B36120"/>
    <w:rsid w:val="00B364DF"/>
    <w:rsid w:val="00B374DF"/>
    <w:rsid w:val="00B40738"/>
    <w:rsid w:val="00B40B03"/>
    <w:rsid w:val="00B40BA9"/>
    <w:rsid w:val="00B415A6"/>
    <w:rsid w:val="00B4189C"/>
    <w:rsid w:val="00B439D3"/>
    <w:rsid w:val="00B449DA"/>
    <w:rsid w:val="00B45077"/>
    <w:rsid w:val="00B45FE2"/>
    <w:rsid w:val="00B4710B"/>
    <w:rsid w:val="00B50526"/>
    <w:rsid w:val="00B50A1E"/>
    <w:rsid w:val="00B512A1"/>
    <w:rsid w:val="00B517AD"/>
    <w:rsid w:val="00B5488C"/>
    <w:rsid w:val="00B54E5A"/>
    <w:rsid w:val="00B55650"/>
    <w:rsid w:val="00B5793F"/>
    <w:rsid w:val="00B6066A"/>
    <w:rsid w:val="00B61126"/>
    <w:rsid w:val="00B61AFB"/>
    <w:rsid w:val="00B61CA7"/>
    <w:rsid w:val="00B61F4B"/>
    <w:rsid w:val="00B620B8"/>
    <w:rsid w:val="00B632E6"/>
    <w:rsid w:val="00B63EF9"/>
    <w:rsid w:val="00B64003"/>
    <w:rsid w:val="00B6454B"/>
    <w:rsid w:val="00B656E1"/>
    <w:rsid w:val="00B66352"/>
    <w:rsid w:val="00B67EBA"/>
    <w:rsid w:val="00B703F3"/>
    <w:rsid w:val="00B70535"/>
    <w:rsid w:val="00B70D9E"/>
    <w:rsid w:val="00B721F5"/>
    <w:rsid w:val="00B72259"/>
    <w:rsid w:val="00B731DB"/>
    <w:rsid w:val="00B7363D"/>
    <w:rsid w:val="00B73744"/>
    <w:rsid w:val="00B743E2"/>
    <w:rsid w:val="00B74A76"/>
    <w:rsid w:val="00B74AF5"/>
    <w:rsid w:val="00B76A0D"/>
    <w:rsid w:val="00B8086B"/>
    <w:rsid w:val="00B80B16"/>
    <w:rsid w:val="00B81416"/>
    <w:rsid w:val="00B817CE"/>
    <w:rsid w:val="00B826E6"/>
    <w:rsid w:val="00B826F6"/>
    <w:rsid w:val="00B828C4"/>
    <w:rsid w:val="00B830A5"/>
    <w:rsid w:val="00B86CE2"/>
    <w:rsid w:val="00B8700E"/>
    <w:rsid w:val="00B87D4E"/>
    <w:rsid w:val="00B87ED1"/>
    <w:rsid w:val="00B90B0A"/>
    <w:rsid w:val="00B916C7"/>
    <w:rsid w:val="00B91E24"/>
    <w:rsid w:val="00B93DE6"/>
    <w:rsid w:val="00B94977"/>
    <w:rsid w:val="00B94E7B"/>
    <w:rsid w:val="00B94E7F"/>
    <w:rsid w:val="00B95A89"/>
    <w:rsid w:val="00B95D99"/>
    <w:rsid w:val="00B95DA9"/>
    <w:rsid w:val="00B97DD5"/>
    <w:rsid w:val="00BA1083"/>
    <w:rsid w:val="00BA13FF"/>
    <w:rsid w:val="00BA30C0"/>
    <w:rsid w:val="00BA4A86"/>
    <w:rsid w:val="00BA5100"/>
    <w:rsid w:val="00BA53CB"/>
    <w:rsid w:val="00BA5778"/>
    <w:rsid w:val="00BA6511"/>
    <w:rsid w:val="00BA7CD7"/>
    <w:rsid w:val="00BB1B2E"/>
    <w:rsid w:val="00BB233D"/>
    <w:rsid w:val="00BB278E"/>
    <w:rsid w:val="00BB3506"/>
    <w:rsid w:val="00BB3C64"/>
    <w:rsid w:val="00BB3D57"/>
    <w:rsid w:val="00BB4245"/>
    <w:rsid w:val="00BB48AD"/>
    <w:rsid w:val="00BB4D03"/>
    <w:rsid w:val="00BB50A8"/>
    <w:rsid w:val="00BB53B1"/>
    <w:rsid w:val="00BB5A70"/>
    <w:rsid w:val="00BB5FAB"/>
    <w:rsid w:val="00BB6D1B"/>
    <w:rsid w:val="00BC0F36"/>
    <w:rsid w:val="00BC19E0"/>
    <w:rsid w:val="00BC28D7"/>
    <w:rsid w:val="00BC3330"/>
    <w:rsid w:val="00BC33DE"/>
    <w:rsid w:val="00BC4B99"/>
    <w:rsid w:val="00BC4F8F"/>
    <w:rsid w:val="00BC5274"/>
    <w:rsid w:val="00BC63CC"/>
    <w:rsid w:val="00BC6B9D"/>
    <w:rsid w:val="00BC7C6B"/>
    <w:rsid w:val="00BD0556"/>
    <w:rsid w:val="00BD134F"/>
    <w:rsid w:val="00BD139E"/>
    <w:rsid w:val="00BD15DD"/>
    <w:rsid w:val="00BD2AFA"/>
    <w:rsid w:val="00BD2C0B"/>
    <w:rsid w:val="00BD32B4"/>
    <w:rsid w:val="00BD3504"/>
    <w:rsid w:val="00BD4238"/>
    <w:rsid w:val="00BD4510"/>
    <w:rsid w:val="00BD4E85"/>
    <w:rsid w:val="00BD548E"/>
    <w:rsid w:val="00BD6102"/>
    <w:rsid w:val="00BD6FCA"/>
    <w:rsid w:val="00BD7AA0"/>
    <w:rsid w:val="00BE0FD0"/>
    <w:rsid w:val="00BE14BB"/>
    <w:rsid w:val="00BE300C"/>
    <w:rsid w:val="00BE3642"/>
    <w:rsid w:val="00BE3A4B"/>
    <w:rsid w:val="00BE3B50"/>
    <w:rsid w:val="00BE402F"/>
    <w:rsid w:val="00BE55A2"/>
    <w:rsid w:val="00BE5645"/>
    <w:rsid w:val="00BE59C9"/>
    <w:rsid w:val="00BE634F"/>
    <w:rsid w:val="00BE7505"/>
    <w:rsid w:val="00BE77A7"/>
    <w:rsid w:val="00BE7AED"/>
    <w:rsid w:val="00BF07B6"/>
    <w:rsid w:val="00BF0A77"/>
    <w:rsid w:val="00BF139A"/>
    <w:rsid w:val="00BF1F9A"/>
    <w:rsid w:val="00BF34DA"/>
    <w:rsid w:val="00BF48D9"/>
    <w:rsid w:val="00BF62C4"/>
    <w:rsid w:val="00BF654E"/>
    <w:rsid w:val="00BF6AC2"/>
    <w:rsid w:val="00BF74CE"/>
    <w:rsid w:val="00BF7619"/>
    <w:rsid w:val="00C0102D"/>
    <w:rsid w:val="00C0105E"/>
    <w:rsid w:val="00C0117A"/>
    <w:rsid w:val="00C011B5"/>
    <w:rsid w:val="00C0362C"/>
    <w:rsid w:val="00C03984"/>
    <w:rsid w:val="00C04A32"/>
    <w:rsid w:val="00C064E8"/>
    <w:rsid w:val="00C0668E"/>
    <w:rsid w:val="00C06A31"/>
    <w:rsid w:val="00C0799D"/>
    <w:rsid w:val="00C07A4D"/>
    <w:rsid w:val="00C104BB"/>
    <w:rsid w:val="00C10553"/>
    <w:rsid w:val="00C11676"/>
    <w:rsid w:val="00C1212C"/>
    <w:rsid w:val="00C121EA"/>
    <w:rsid w:val="00C13027"/>
    <w:rsid w:val="00C14E31"/>
    <w:rsid w:val="00C17A35"/>
    <w:rsid w:val="00C210AB"/>
    <w:rsid w:val="00C216CA"/>
    <w:rsid w:val="00C21706"/>
    <w:rsid w:val="00C21F46"/>
    <w:rsid w:val="00C2202C"/>
    <w:rsid w:val="00C24A2F"/>
    <w:rsid w:val="00C24A5D"/>
    <w:rsid w:val="00C24DBD"/>
    <w:rsid w:val="00C274A0"/>
    <w:rsid w:val="00C27D7A"/>
    <w:rsid w:val="00C27F6C"/>
    <w:rsid w:val="00C3111F"/>
    <w:rsid w:val="00C31128"/>
    <w:rsid w:val="00C31B38"/>
    <w:rsid w:val="00C32130"/>
    <w:rsid w:val="00C34EC8"/>
    <w:rsid w:val="00C35854"/>
    <w:rsid w:val="00C35EEF"/>
    <w:rsid w:val="00C37471"/>
    <w:rsid w:val="00C3758C"/>
    <w:rsid w:val="00C37705"/>
    <w:rsid w:val="00C412E6"/>
    <w:rsid w:val="00C41568"/>
    <w:rsid w:val="00C415F0"/>
    <w:rsid w:val="00C41617"/>
    <w:rsid w:val="00C41919"/>
    <w:rsid w:val="00C42518"/>
    <w:rsid w:val="00C42B24"/>
    <w:rsid w:val="00C431F9"/>
    <w:rsid w:val="00C433F4"/>
    <w:rsid w:val="00C4379C"/>
    <w:rsid w:val="00C43B1B"/>
    <w:rsid w:val="00C441A8"/>
    <w:rsid w:val="00C44A47"/>
    <w:rsid w:val="00C45337"/>
    <w:rsid w:val="00C45B01"/>
    <w:rsid w:val="00C462F0"/>
    <w:rsid w:val="00C46648"/>
    <w:rsid w:val="00C4703E"/>
    <w:rsid w:val="00C475BE"/>
    <w:rsid w:val="00C51506"/>
    <w:rsid w:val="00C51889"/>
    <w:rsid w:val="00C529A1"/>
    <w:rsid w:val="00C561F1"/>
    <w:rsid w:val="00C601C5"/>
    <w:rsid w:val="00C616BD"/>
    <w:rsid w:val="00C619BF"/>
    <w:rsid w:val="00C6204F"/>
    <w:rsid w:val="00C62E9C"/>
    <w:rsid w:val="00C63305"/>
    <w:rsid w:val="00C63A50"/>
    <w:rsid w:val="00C63EE2"/>
    <w:rsid w:val="00C6400C"/>
    <w:rsid w:val="00C64BE5"/>
    <w:rsid w:val="00C64C67"/>
    <w:rsid w:val="00C65165"/>
    <w:rsid w:val="00C671C0"/>
    <w:rsid w:val="00C70295"/>
    <w:rsid w:val="00C70A21"/>
    <w:rsid w:val="00C70B5B"/>
    <w:rsid w:val="00C721B9"/>
    <w:rsid w:val="00C7236E"/>
    <w:rsid w:val="00C724D7"/>
    <w:rsid w:val="00C7274C"/>
    <w:rsid w:val="00C73D7C"/>
    <w:rsid w:val="00C74332"/>
    <w:rsid w:val="00C745F1"/>
    <w:rsid w:val="00C75AFD"/>
    <w:rsid w:val="00C75FDA"/>
    <w:rsid w:val="00C76EE8"/>
    <w:rsid w:val="00C77037"/>
    <w:rsid w:val="00C77798"/>
    <w:rsid w:val="00C77ABC"/>
    <w:rsid w:val="00C77DDD"/>
    <w:rsid w:val="00C807DF"/>
    <w:rsid w:val="00C80971"/>
    <w:rsid w:val="00C80EAB"/>
    <w:rsid w:val="00C811CB"/>
    <w:rsid w:val="00C818B6"/>
    <w:rsid w:val="00C819D0"/>
    <w:rsid w:val="00C81FA0"/>
    <w:rsid w:val="00C82709"/>
    <w:rsid w:val="00C831F4"/>
    <w:rsid w:val="00C83256"/>
    <w:rsid w:val="00C836C9"/>
    <w:rsid w:val="00C84426"/>
    <w:rsid w:val="00C844B6"/>
    <w:rsid w:val="00C84F61"/>
    <w:rsid w:val="00C85D8B"/>
    <w:rsid w:val="00C866F2"/>
    <w:rsid w:val="00C877F0"/>
    <w:rsid w:val="00C9064B"/>
    <w:rsid w:val="00C90E0A"/>
    <w:rsid w:val="00C90E99"/>
    <w:rsid w:val="00C9163A"/>
    <w:rsid w:val="00C918DB"/>
    <w:rsid w:val="00C919DE"/>
    <w:rsid w:val="00C91A44"/>
    <w:rsid w:val="00C91B88"/>
    <w:rsid w:val="00C91C7C"/>
    <w:rsid w:val="00C936E2"/>
    <w:rsid w:val="00C937ED"/>
    <w:rsid w:val="00C93A08"/>
    <w:rsid w:val="00C952B0"/>
    <w:rsid w:val="00C95ED2"/>
    <w:rsid w:val="00C96C9B"/>
    <w:rsid w:val="00C9741E"/>
    <w:rsid w:val="00C97F34"/>
    <w:rsid w:val="00CA060C"/>
    <w:rsid w:val="00CA1368"/>
    <w:rsid w:val="00CA1A5C"/>
    <w:rsid w:val="00CA24CC"/>
    <w:rsid w:val="00CA2648"/>
    <w:rsid w:val="00CA2ADE"/>
    <w:rsid w:val="00CA4393"/>
    <w:rsid w:val="00CA43EA"/>
    <w:rsid w:val="00CA448A"/>
    <w:rsid w:val="00CA51B0"/>
    <w:rsid w:val="00CA5F40"/>
    <w:rsid w:val="00CA73B4"/>
    <w:rsid w:val="00CA7AF3"/>
    <w:rsid w:val="00CB01AC"/>
    <w:rsid w:val="00CB14DA"/>
    <w:rsid w:val="00CB1B1D"/>
    <w:rsid w:val="00CB2148"/>
    <w:rsid w:val="00CB2C2D"/>
    <w:rsid w:val="00CB31D6"/>
    <w:rsid w:val="00CB47E4"/>
    <w:rsid w:val="00CB4D2E"/>
    <w:rsid w:val="00CB5947"/>
    <w:rsid w:val="00CB5CA6"/>
    <w:rsid w:val="00CB6A0E"/>
    <w:rsid w:val="00CB79BE"/>
    <w:rsid w:val="00CC0283"/>
    <w:rsid w:val="00CC0911"/>
    <w:rsid w:val="00CC0F7C"/>
    <w:rsid w:val="00CC153E"/>
    <w:rsid w:val="00CC1D56"/>
    <w:rsid w:val="00CC2169"/>
    <w:rsid w:val="00CC2521"/>
    <w:rsid w:val="00CC3351"/>
    <w:rsid w:val="00CC3BDF"/>
    <w:rsid w:val="00CC3C33"/>
    <w:rsid w:val="00CC44B4"/>
    <w:rsid w:val="00CC6F97"/>
    <w:rsid w:val="00CC7228"/>
    <w:rsid w:val="00CC7B2A"/>
    <w:rsid w:val="00CD01FE"/>
    <w:rsid w:val="00CD1742"/>
    <w:rsid w:val="00CD2148"/>
    <w:rsid w:val="00CD2663"/>
    <w:rsid w:val="00CD27C5"/>
    <w:rsid w:val="00CD3152"/>
    <w:rsid w:val="00CD3337"/>
    <w:rsid w:val="00CD4C82"/>
    <w:rsid w:val="00CD5544"/>
    <w:rsid w:val="00CD6136"/>
    <w:rsid w:val="00CD67E8"/>
    <w:rsid w:val="00CD6A3C"/>
    <w:rsid w:val="00CD6FF2"/>
    <w:rsid w:val="00CD7549"/>
    <w:rsid w:val="00CD7E3F"/>
    <w:rsid w:val="00CE03FB"/>
    <w:rsid w:val="00CE057C"/>
    <w:rsid w:val="00CE08C3"/>
    <w:rsid w:val="00CE177C"/>
    <w:rsid w:val="00CE18B2"/>
    <w:rsid w:val="00CE190C"/>
    <w:rsid w:val="00CE1AC7"/>
    <w:rsid w:val="00CE23FB"/>
    <w:rsid w:val="00CE3337"/>
    <w:rsid w:val="00CE37CB"/>
    <w:rsid w:val="00CE3C9A"/>
    <w:rsid w:val="00CE3E28"/>
    <w:rsid w:val="00CE43EB"/>
    <w:rsid w:val="00CE5151"/>
    <w:rsid w:val="00CE55F9"/>
    <w:rsid w:val="00CE5681"/>
    <w:rsid w:val="00CE6A4A"/>
    <w:rsid w:val="00CE711B"/>
    <w:rsid w:val="00CE7BC8"/>
    <w:rsid w:val="00CF03D5"/>
    <w:rsid w:val="00CF0500"/>
    <w:rsid w:val="00CF07D5"/>
    <w:rsid w:val="00CF2EB6"/>
    <w:rsid w:val="00CF2F2E"/>
    <w:rsid w:val="00CF5165"/>
    <w:rsid w:val="00CF53A8"/>
    <w:rsid w:val="00CF594F"/>
    <w:rsid w:val="00CF5C7D"/>
    <w:rsid w:val="00CF5F4A"/>
    <w:rsid w:val="00CF7A08"/>
    <w:rsid w:val="00D00004"/>
    <w:rsid w:val="00D00F5B"/>
    <w:rsid w:val="00D01F47"/>
    <w:rsid w:val="00D0247F"/>
    <w:rsid w:val="00D02DB4"/>
    <w:rsid w:val="00D035E2"/>
    <w:rsid w:val="00D03FB8"/>
    <w:rsid w:val="00D04112"/>
    <w:rsid w:val="00D04158"/>
    <w:rsid w:val="00D04526"/>
    <w:rsid w:val="00D052DA"/>
    <w:rsid w:val="00D10BDC"/>
    <w:rsid w:val="00D110DA"/>
    <w:rsid w:val="00D14083"/>
    <w:rsid w:val="00D143BC"/>
    <w:rsid w:val="00D16D6A"/>
    <w:rsid w:val="00D1724F"/>
    <w:rsid w:val="00D17253"/>
    <w:rsid w:val="00D1736C"/>
    <w:rsid w:val="00D179D0"/>
    <w:rsid w:val="00D17EB3"/>
    <w:rsid w:val="00D2192E"/>
    <w:rsid w:val="00D21E9F"/>
    <w:rsid w:val="00D24700"/>
    <w:rsid w:val="00D249CF"/>
    <w:rsid w:val="00D25532"/>
    <w:rsid w:val="00D257A9"/>
    <w:rsid w:val="00D27031"/>
    <w:rsid w:val="00D2724A"/>
    <w:rsid w:val="00D27BEF"/>
    <w:rsid w:val="00D27D2E"/>
    <w:rsid w:val="00D30863"/>
    <w:rsid w:val="00D31A6B"/>
    <w:rsid w:val="00D3245E"/>
    <w:rsid w:val="00D3325A"/>
    <w:rsid w:val="00D33312"/>
    <w:rsid w:val="00D347C3"/>
    <w:rsid w:val="00D34FC6"/>
    <w:rsid w:val="00D352A5"/>
    <w:rsid w:val="00D35303"/>
    <w:rsid w:val="00D364A2"/>
    <w:rsid w:val="00D36FDC"/>
    <w:rsid w:val="00D37C19"/>
    <w:rsid w:val="00D41055"/>
    <w:rsid w:val="00D4126A"/>
    <w:rsid w:val="00D41C62"/>
    <w:rsid w:val="00D41EAB"/>
    <w:rsid w:val="00D42D3C"/>
    <w:rsid w:val="00D434E7"/>
    <w:rsid w:val="00D44427"/>
    <w:rsid w:val="00D446C3"/>
    <w:rsid w:val="00D46C9E"/>
    <w:rsid w:val="00D50677"/>
    <w:rsid w:val="00D50E1B"/>
    <w:rsid w:val="00D518C9"/>
    <w:rsid w:val="00D52C69"/>
    <w:rsid w:val="00D52F9C"/>
    <w:rsid w:val="00D536D0"/>
    <w:rsid w:val="00D544AB"/>
    <w:rsid w:val="00D56FA7"/>
    <w:rsid w:val="00D573FA"/>
    <w:rsid w:val="00D57651"/>
    <w:rsid w:val="00D60B9D"/>
    <w:rsid w:val="00D6215A"/>
    <w:rsid w:val="00D62619"/>
    <w:rsid w:val="00D63BAD"/>
    <w:rsid w:val="00D63D93"/>
    <w:rsid w:val="00D64E9F"/>
    <w:rsid w:val="00D65282"/>
    <w:rsid w:val="00D654F7"/>
    <w:rsid w:val="00D65977"/>
    <w:rsid w:val="00D6760B"/>
    <w:rsid w:val="00D67FD1"/>
    <w:rsid w:val="00D70B46"/>
    <w:rsid w:val="00D71511"/>
    <w:rsid w:val="00D7192B"/>
    <w:rsid w:val="00D72502"/>
    <w:rsid w:val="00D74BAE"/>
    <w:rsid w:val="00D74D85"/>
    <w:rsid w:val="00D76142"/>
    <w:rsid w:val="00D76854"/>
    <w:rsid w:val="00D76E20"/>
    <w:rsid w:val="00D76F31"/>
    <w:rsid w:val="00D7716F"/>
    <w:rsid w:val="00D772AC"/>
    <w:rsid w:val="00D77434"/>
    <w:rsid w:val="00D775AC"/>
    <w:rsid w:val="00D808A1"/>
    <w:rsid w:val="00D815BE"/>
    <w:rsid w:val="00D81E8E"/>
    <w:rsid w:val="00D81F23"/>
    <w:rsid w:val="00D8232A"/>
    <w:rsid w:val="00D841A0"/>
    <w:rsid w:val="00D841AE"/>
    <w:rsid w:val="00D84A4C"/>
    <w:rsid w:val="00D85DD3"/>
    <w:rsid w:val="00D86C2C"/>
    <w:rsid w:val="00D86D89"/>
    <w:rsid w:val="00D87AC5"/>
    <w:rsid w:val="00D87C49"/>
    <w:rsid w:val="00D91C19"/>
    <w:rsid w:val="00D92385"/>
    <w:rsid w:val="00D92F70"/>
    <w:rsid w:val="00D93271"/>
    <w:rsid w:val="00D93E6C"/>
    <w:rsid w:val="00D9524C"/>
    <w:rsid w:val="00D95D4C"/>
    <w:rsid w:val="00D96D62"/>
    <w:rsid w:val="00D971E0"/>
    <w:rsid w:val="00DA05CE"/>
    <w:rsid w:val="00DA0D2F"/>
    <w:rsid w:val="00DA0F15"/>
    <w:rsid w:val="00DA12DF"/>
    <w:rsid w:val="00DA2E2A"/>
    <w:rsid w:val="00DA3360"/>
    <w:rsid w:val="00DA3DD2"/>
    <w:rsid w:val="00DA6B59"/>
    <w:rsid w:val="00DA6E97"/>
    <w:rsid w:val="00DA776B"/>
    <w:rsid w:val="00DA7F87"/>
    <w:rsid w:val="00DB08D1"/>
    <w:rsid w:val="00DB29D3"/>
    <w:rsid w:val="00DB30A4"/>
    <w:rsid w:val="00DB3435"/>
    <w:rsid w:val="00DB46F7"/>
    <w:rsid w:val="00DB4AF7"/>
    <w:rsid w:val="00DB6056"/>
    <w:rsid w:val="00DB646A"/>
    <w:rsid w:val="00DB71CE"/>
    <w:rsid w:val="00DB7C3F"/>
    <w:rsid w:val="00DB7C5A"/>
    <w:rsid w:val="00DC0832"/>
    <w:rsid w:val="00DC0BF5"/>
    <w:rsid w:val="00DC0E21"/>
    <w:rsid w:val="00DC160A"/>
    <w:rsid w:val="00DC33B1"/>
    <w:rsid w:val="00DC33F4"/>
    <w:rsid w:val="00DC3AE6"/>
    <w:rsid w:val="00DC4075"/>
    <w:rsid w:val="00DC49C3"/>
    <w:rsid w:val="00DC4EC3"/>
    <w:rsid w:val="00DC6021"/>
    <w:rsid w:val="00DC6382"/>
    <w:rsid w:val="00DC6F5B"/>
    <w:rsid w:val="00DC6FCF"/>
    <w:rsid w:val="00DC70A2"/>
    <w:rsid w:val="00DC740B"/>
    <w:rsid w:val="00DC7E8F"/>
    <w:rsid w:val="00DD08B9"/>
    <w:rsid w:val="00DD1356"/>
    <w:rsid w:val="00DD1F09"/>
    <w:rsid w:val="00DD202E"/>
    <w:rsid w:val="00DD3003"/>
    <w:rsid w:val="00DD43B5"/>
    <w:rsid w:val="00DD441E"/>
    <w:rsid w:val="00DD4C09"/>
    <w:rsid w:val="00DD4C2A"/>
    <w:rsid w:val="00DD5F57"/>
    <w:rsid w:val="00DD5FC2"/>
    <w:rsid w:val="00DD68AD"/>
    <w:rsid w:val="00DD7298"/>
    <w:rsid w:val="00DD7A00"/>
    <w:rsid w:val="00DE047C"/>
    <w:rsid w:val="00DE1595"/>
    <w:rsid w:val="00DE1C39"/>
    <w:rsid w:val="00DE240F"/>
    <w:rsid w:val="00DE2EEA"/>
    <w:rsid w:val="00DE2FB6"/>
    <w:rsid w:val="00DE4343"/>
    <w:rsid w:val="00DE44DF"/>
    <w:rsid w:val="00DE4664"/>
    <w:rsid w:val="00DE4E75"/>
    <w:rsid w:val="00DE4F69"/>
    <w:rsid w:val="00DE5A1A"/>
    <w:rsid w:val="00DE63D5"/>
    <w:rsid w:val="00DE65D6"/>
    <w:rsid w:val="00DE68E3"/>
    <w:rsid w:val="00DE7818"/>
    <w:rsid w:val="00DE7BAB"/>
    <w:rsid w:val="00DF0328"/>
    <w:rsid w:val="00DF033B"/>
    <w:rsid w:val="00DF13E6"/>
    <w:rsid w:val="00DF2A33"/>
    <w:rsid w:val="00DF4312"/>
    <w:rsid w:val="00DF44D4"/>
    <w:rsid w:val="00DF5B71"/>
    <w:rsid w:val="00DF6ECB"/>
    <w:rsid w:val="00DF750E"/>
    <w:rsid w:val="00E007F5"/>
    <w:rsid w:val="00E01687"/>
    <w:rsid w:val="00E019C3"/>
    <w:rsid w:val="00E01EE0"/>
    <w:rsid w:val="00E041DF"/>
    <w:rsid w:val="00E04A61"/>
    <w:rsid w:val="00E04F30"/>
    <w:rsid w:val="00E060CB"/>
    <w:rsid w:val="00E07084"/>
    <w:rsid w:val="00E07316"/>
    <w:rsid w:val="00E07718"/>
    <w:rsid w:val="00E07A21"/>
    <w:rsid w:val="00E07AAB"/>
    <w:rsid w:val="00E107EA"/>
    <w:rsid w:val="00E10CCB"/>
    <w:rsid w:val="00E13641"/>
    <w:rsid w:val="00E144B6"/>
    <w:rsid w:val="00E14D9E"/>
    <w:rsid w:val="00E15048"/>
    <w:rsid w:val="00E1694E"/>
    <w:rsid w:val="00E16997"/>
    <w:rsid w:val="00E171E4"/>
    <w:rsid w:val="00E176E6"/>
    <w:rsid w:val="00E2082A"/>
    <w:rsid w:val="00E2124C"/>
    <w:rsid w:val="00E21E03"/>
    <w:rsid w:val="00E225DF"/>
    <w:rsid w:val="00E2313B"/>
    <w:rsid w:val="00E24281"/>
    <w:rsid w:val="00E242B1"/>
    <w:rsid w:val="00E25C0B"/>
    <w:rsid w:val="00E25C57"/>
    <w:rsid w:val="00E2627B"/>
    <w:rsid w:val="00E268C3"/>
    <w:rsid w:val="00E270DE"/>
    <w:rsid w:val="00E27375"/>
    <w:rsid w:val="00E27A62"/>
    <w:rsid w:val="00E307AF"/>
    <w:rsid w:val="00E31310"/>
    <w:rsid w:val="00E32745"/>
    <w:rsid w:val="00E32D55"/>
    <w:rsid w:val="00E33592"/>
    <w:rsid w:val="00E33611"/>
    <w:rsid w:val="00E37506"/>
    <w:rsid w:val="00E37751"/>
    <w:rsid w:val="00E37961"/>
    <w:rsid w:val="00E4086D"/>
    <w:rsid w:val="00E4249F"/>
    <w:rsid w:val="00E42689"/>
    <w:rsid w:val="00E42E56"/>
    <w:rsid w:val="00E432F8"/>
    <w:rsid w:val="00E43348"/>
    <w:rsid w:val="00E436B9"/>
    <w:rsid w:val="00E44CD7"/>
    <w:rsid w:val="00E44DE7"/>
    <w:rsid w:val="00E458DB"/>
    <w:rsid w:val="00E471AD"/>
    <w:rsid w:val="00E47816"/>
    <w:rsid w:val="00E50212"/>
    <w:rsid w:val="00E502E0"/>
    <w:rsid w:val="00E507CD"/>
    <w:rsid w:val="00E5125A"/>
    <w:rsid w:val="00E5135C"/>
    <w:rsid w:val="00E513E4"/>
    <w:rsid w:val="00E518E4"/>
    <w:rsid w:val="00E52A7A"/>
    <w:rsid w:val="00E53C26"/>
    <w:rsid w:val="00E53E76"/>
    <w:rsid w:val="00E5494B"/>
    <w:rsid w:val="00E565C7"/>
    <w:rsid w:val="00E570E8"/>
    <w:rsid w:val="00E57AC1"/>
    <w:rsid w:val="00E57EB2"/>
    <w:rsid w:val="00E605E7"/>
    <w:rsid w:val="00E616E8"/>
    <w:rsid w:val="00E61F1F"/>
    <w:rsid w:val="00E62F06"/>
    <w:rsid w:val="00E6462C"/>
    <w:rsid w:val="00E646CC"/>
    <w:rsid w:val="00E64DBD"/>
    <w:rsid w:val="00E64DFA"/>
    <w:rsid w:val="00E66E91"/>
    <w:rsid w:val="00E67818"/>
    <w:rsid w:val="00E707A2"/>
    <w:rsid w:val="00E72035"/>
    <w:rsid w:val="00E72687"/>
    <w:rsid w:val="00E72EF7"/>
    <w:rsid w:val="00E74EAC"/>
    <w:rsid w:val="00E752CA"/>
    <w:rsid w:val="00E7653A"/>
    <w:rsid w:val="00E766DB"/>
    <w:rsid w:val="00E769B0"/>
    <w:rsid w:val="00E76B3B"/>
    <w:rsid w:val="00E777D2"/>
    <w:rsid w:val="00E77A42"/>
    <w:rsid w:val="00E80563"/>
    <w:rsid w:val="00E81E31"/>
    <w:rsid w:val="00E821D3"/>
    <w:rsid w:val="00E8353B"/>
    <w:rsid w:val="00E83E4E"/>
    <w:rsid w:val="00E83FDB"/>
    <w:rsid w:val="00E84943"/>
    <w:rsid w:val="00E869E1"/>
    <w:rsid w:val="00E9066F"/>
    <w:rsid w:val="00E90D48"/>
    <w:rsid w:val="00E90D64"/>
    <w:rsid w:val="00E90DCF"/>
    <w:rsid w:val="00E91B07"/>
    <w:rsid w:val="00E92302"/>
    <w:rsid w:val="00E9265F"/>
    <w:rsid w:val="00E93801"/>
    <w:rsid w:val="00E93B0F"/>
    <w:rsid w:val="00E93D6C"/>
    <w:rsid w:val="00E95948"/>
    <w:rsid w:val="00E95EB3"/>
    <w:rsid w:val="00E9651B"/>
    <w:rsid w:val="00E9662A"/>
    <w:rsid w:val="00E96B78"/>
    <w:rsid w:val="00E96CCA"/>
    <w:rsid w:val="00E96DDE"/>
    <w:rsid w:val="00E96F3A"/>
    <w:rsid w:val="00E9715C"/>
    <w:rsid w:val="00E97B91"/>
    <w:rsid w:val="00EA11BF"/>
    <w:rsid w:val="00EA14FD"/>
    <w:rsid w:val="00EA1D25"/>
    <w:rsid w:val="00EA2306"/>
    <w:rsid w:val="00EA28E0"/>
    <w:rsid w:val="00EA296A"/>
    <w:rsid w:val="00EA3758"/>
    <w:rsid w:val="00EA4668"/>
    <w:rsid w:val="00EA4963"/>
    <w:rsid w:val="00EA49B2"/>
    <w:rsid w:val="00EA51F8"/>
    <w:rsid w:val="00EA58B8"/>
    <w:rsid w:val="00EA656D"/>
    <w:rsid w:val="00EA71B4"/>
    <w:rsid w:val="00EA7A8B"/>
    <w:rsid w:val="00EA7E11"/>
    <w:rsid w:val="00EB0C8B"/>
    <w:rsid w:val="00EB0EA2"/>
    <w:rsid w:val="00EB23AC"/>
    <w:rsid w:val="00EB26EB"/>
    <w:rsid w:val="00EB518F"/>
    <w:rsid w:val="00EB56E0"/>
    <w:rsid w:val="00EB5820"/>
    <w:rsid w:val="00EB5D18"/>
    <w:rsid w:val="00EB6D4F"/>
    <w:rsid w:val="00EB6FDA"/>
    <w:rsid w:val="00EC022B"/>
    <w:rsid w:val="00EC07EA"/>
    <w:rsid w:val="00EC0E02"/>
    <w:rsid w:val="00EC3538"/>
    <w:rsid w:val="00EC4559"/>
    <w:rsid w:val="00EC54E1"/>
    <w:rsid w:val="00EC5E26"/>
    <w:rsid w:val="00EC61D1"/>
    <w:rsid w:val="00EC6602"/>
    <w:rsid w:val="00EC6F32"/>
    <w:rsid w:val="00EC6F7C"/>
    <w:rsid w:val="00EC7402"/>
    <w:rsid w:val="00EC74B1"/>
    <w:rsid w:val="00EC74F5"/>
    <w:rsid w:val="00EC7698"/>
    <w:rsid w:val="00EC77B7"/>
    <w:rsid w:val="00ED0F1C"/>
    <w:rsid w:val="00ED21E8"/>
    <w:rsid w:val="00ED29CA"/>
    <w:rsid w:val="00ED2BD5"/>
    <w:rsid w:val="00ED339E"/>
    <w:rsid w:val="00ED43A9"/>
    <w:rsid w:val="00ED44BA"/>
    <w:rsid w:val="00ED49AD"/>
    <w:rsid w:val="00ED5635"/>
    <w:rsid w:val="00ED6668"/>
    <w:rsid w:val="00ED6B5A"/>
    <w:rsid w:val="00ED6D57"/>
    <w:rsid w:val="00ED739F"/>
    <w:rsid w:val="00ED7AAD"/>
    <w:rsid w:val="00EE0331"/>
    <w:rsid w:val="00EE067F"/>
    <w:rsid w:val="00EE07C1"/>
    <w:rsid w:val="00EE2860"/>
    <w:rsid w:val="00EE3287"/>
    <w:rsid w:val="00EE66AB"/>
    <w:rsid w:val="00EE6AFE"/>
    <w:rsid w:val="00EF0084"/>
    <w:rsid w:val="00EF29F4"/>
    <w:rsid w:val="00EF3708"/>
    <w:rsid w:val="00EF3710"/>
    <w:rsid w:val="00EF40FD"/>
    <w:rsid w:val="00EF4E9D"/>
    <w:rsid w:val="00EF5512"/>
    <w:rsid w:val="00EF55D5"/>
    <w:rsid w:val="00EF6152"/>
    <w:rsid w:val="00EF6469"/>
    <w:rsid w:val="00EF6FFE"/>
    <w:rsid w:val="00EF7475"/>
    <w:rsid w:val="00EF77AA"/>
    <w:rsid w:val="00F01306"/>
    <w:rsid w:val="00F03869"/>
    <w:rsid w:val="00F04E33"/>
    <w:rsid w:val="00F054D3"/>
    <w:rsid w:val="00F055F0"/>
    <w:rsid w:val="00F057CB"/>
    <w:rsid w:val="00F06D53"/>
    <w:rsid w:val="00F079A8"/>
    <w:rsid w:val="00F07F5A"/>
    <w:rsid w:val="00F103F5"/>
    <w:rsid w:val="00F11194"/>
    <w:rsid w:val="00F11906"/>
    <w:rsid w:val="00F11CE1"/>
    <w:rsid w:val="00F12633"/>
    <w:rsid w:val="00F15C86"/>
    <w:rsid w:val="00F15D08"/>
    <w:rsid w:val="00F16F28"/>
    <w:rsid w:val="00F21930"/>
    <w:rsid w:val="00F22985"/>
    <w:rsid w:val="00F232A3"/>
    <w:rsid w:val="00F23740"/>
    <w:rsid w:val="00F252F5"/>
    <w:rsid w:val="00F25429"/>
    <w:rsid w:val="00F2640E"/>
    <w:rsid w:val="00F264A9"/>
    <w:rsid w:val="00F265B8"/>
    <w:rsid w:val="00F26641"/>
    <w:rsid w:val="00F26655"/>
    <w:rsid w:val="00F268EC"/>
    <w:rsid w:val="00F31BFC"/>
    <w:rsid w:val="00F3203F"/>
    <w:rsid w:val="00F320ED"/>
    <w:rsid w:val="00F3251E"/>
    <w:rsid w:val="00F32A46"/>
    <w:rsid w:val="00F32B52"/>
    <w:rsid w:val="00F33668"/>
    <w:rsid w:val="00F35622"/>
    <w:rsid w:val="00F35989"/>
    <w:rsid w:val="00F35E24"/>
    <w:rsid w:val="00F370B9"/>
    <w:rsid w:val="00F3760D"/>
    <w:rsid w:val="00F4141E"/>
    <w:rsid w:val="00F41A71"/>
    <w:rsid w:val="00F41CE8"/>
    <w:rsid w:val="00F42EDD"/>
    <w:rsid w:val="00F43355"/>
    <w:rsid w:val="00F44209"/>
    <w:rsid w:val="00F44DE2"/>
    <w:rsid w:val="00F4586F"/>
    <w:rsid w:val="00F45B1B"/>
    <w:rsid w:val="00F45F14"/>
    <w:rsid w:val="00F47D18"/>
    <w:rsid w:val="00F50F34"/>
    <w:rsid w:val="00F51537"/>
    <w:rsid w:val="00F51D11"/>
    <w:rsid w:val="00F52A92"/>
    <w:rsid w:val="00F552D5"/>
    <w:rsid w:val="00F55C1A"/>
    <w:rsid w:val="00F55C5B"/>
    <w:rsid w:val="00F55F1F"/>
    <w:rsid w:val="00F560AC"/>
    <w:rsid w:val="00F56313"/>
    <w:rsid w:val="00F5651B"/>
    <w:rsid w:val="00F568B2"/>
    <w:rsid w:val="00F56AD7"/>
    <w:rsid w:val="00F57C8D"/>
    <w:rsid w:val="00F57CD2"/>
    <w:rsid w:val="00F57FBE"/>
    <w:rsid w:val="00F607BD"/>
    <w:rsid w:val="00F618A0"/>
    <w:rsid w:val="00F61A00"/>
    <w:rsid w:val="00F62B3F"/>
    <w:rsid w:val="00F62C71"/>
    <w:rsid w:val="00F639CF"/>
    <w:rsid w:val="00F63F47"/>
    <w:rsid w:val="00F64ADD"/>
    <w:rsid w:val="00F66200"/>
    <w:rsid w:val="00F66DEA"/>
    <w:rsid w:val="00F678C3"/>
    <w:rsid w:val="00F73667"/>
    <w:rsid w:val="00F73BB1"/>
    <w:rsid w:val="00F73F77"/>
    <w:rsid w:val="00F7518A"/>
    <w:rsid w:val="00F76055"/>
    <w:rsid w:val="00F768AE"/>
    <w:rsid w:val="00F7712D"/>
    <w:rsid w:val="00F81D63"/>
    <w:rsid w:val="00F82A2E"/>
    <w:rsid w:val="00F83AA1"/>
    <w:rsid w:val="00F83D27"/>
    <w:rsid w:val="00F8460C"/>
    <w:rsid w:val="00F84E8C"/>
    <w:rsid w:val="00F8507E"/>
    <w:rsid w:val="00F850E0"/>
    <w:rsid w:val="00F87940"/>
    <w:rsid w:val="00F903D2"/>
    <w:rsid w:val="00F90F40"/>
    <w:rsid w:val="00F91FDD"/>
    <w:rsid w:val="00F924E9"/>
    <w:rsid w:val="00F93021"/>
    <w:rsid w:val="00F93135"/>
    <w:rsid w:val="00FA087A"/>
    <w:rsid w:val="00FA104C"/>
    <w:rsid w:val="00FA17FF"/>
    <w:rsid w:val="00FA245A"/>
    <w:rsid w:val="00FA2DF7"/>
    <w:rsid w:val="00FA3374"/>
    <w:rsid w:val="00FA4FA9"/>
    <w:rsid w:val="00FA5563"/>
    <w:rsid w:val="00FA581A"/>
    <w:rsid w:val="00FA6B54"/>
    <w:rsid w:val="00FA7972"/>
    <w:rsid w:val="00FB24F0"/>
    <w:rsid w:val="00FB4B58"/>
    <w:rsid w:val="00FB5284"/>
    <w:rsid w:val="00FB55F2"/>
    <w:rsid w:val="00FB5996"/>
    <w:rsid w:val="00FB6758"/>
    <w:rsid w:val="00FB6DCB"/>
    <w:rsid w:val="00FB6FDC"/>
    <w:rsid w:val="00FB70CB"/>
    <w:rsid w:val="00FB7FAE"/>
    <w:rsid w:val="00FC07A8"/>
    <w:rsid w:val="00FC0D71"/>
    <w:rsid w:val="00FC2AAF"/>
    <w:rsid w:val="00FC2D03"/>
    <w:rsid w:val="00FC39F5"/>
    <w:rsid w:val="00FC3FF8"/>
    <w:rsid w:val="00FC541B"/>
    <w:rsid w:val="00FD1173"/>
    <w:rsid w:val="00FD17A2"/>
    <w:rsid w:val="00FD231D"/>
    <w:rsid w:val="00FD281B"/>
    <w:rsid w:val="00FD3CCC"/>
    <w:rsid w:val="00FD4293"/>
    <w:rsid w:val="00FD42AE"/>
    <w:rsid w:val="00FD46F4"/>
    <w:rsid w:val="00FD4D1F"/>
    <w:rsid w:val="00FD541A"/>
    <w:rsid w:val="00FD5D23"/>
    <w:rsid w:val="00FD5D24"/>
    <w:rsid w:val="00FD64A0"/>
    <w:rsid w:val="00FD7284"/>
    <w:rsid w:val="00FD7AB6"/>
    <w:rsid w:val="00FD7AD2"/>
    <w:rsid w:val="00FE17EC"/>
    <w:rsid w:val="00FE1817"/>
    <w:rsid w:val="00FE184A"/>
    <w:rsid w:val="00FE1C5C"/>
    <w:rsid w:val="00FE1E5B"/>
    <w:rsid w:val="00FE21A5"/>
    <w:rsid w:val="00FE245E"/>
    <w:rsid w:val="00FE26EB"/>
    <w:rsid w:val="00FE2E17"/>
    <w:rsid w:val="00FE45C0"/>
    <w:rsid w:val="00FE47B1"/>
    <w:rsid w:val="00FE6756"/>
    <w:rsid w:val="00FE76C8"/>
    <w:rsid w:val="00FF08B0"/>
    <w:rsid w:val="00FF17F5"/>
    <w:rsid w:val="00FF1CD9"/>
    <w:rsid w:val="00FF25B1"/>
    <w:rsid w:val="00FF3873"/>
    <w:rsid w:val="00FF5A96"/>
    <w:rsid w:val="00FF660A"/>
    <w:rsid w:val="00FF7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003229"/>
  <w15:docId w15:val="{19BF9884-70E7-45B2-A6C2-A34892B8E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 w:qFormat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56D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77896"/>
    <w:pPr>
      <w:keepNext/>
      <w:outlineLvl w:val="0"/>
    </w:pPr>
    <w:rPr>
      <w:rFonts w:ascii="Arial" w:hAnsi="Arial"/>
      <w:b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77896"/>
    <w:pPr>
      <w:keepNext/>
      <w:jc w:val="center"/>
      <w:outlineLvl w:val="1"/>
    </w:pPr>
    <w:rPr>
      <w:rFonts w:ascii="Arial" w:hAnsi="Arial"/>
      <w:b/>
      <w:sz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37789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377896"/>
    <w:pPr>
      <w:keepNext/>
      <w:outlineLvl w:val="3"/>
    </w:pPr>
    <w:rPr>
      <w:rFonts w:ascii="Arial" w:hAnsi="Arial"/>
      <w:b/>
      <w:sz w:val="22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377896"/>
    <w:pPr>
      <w:keepNext/>
      <w:outlineLvl w:val="4"/>
    </w:pPr>
    <w:rPr>
      <w:rFonts w:ascii="Arial" w:hAnsi="Arial"/>
      <w:i/>
      <w:sz w:val="2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377896"/>
    <w:pPr>
      <w:keepNext/>
      <w:outlineLvl w:val="5"/>
    </w:pPr>
    <w:rPr>
      <w:rFonts w:ascii="Arial" w:hAnsi="Arial"/>
      <w:b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377896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10" w:color="auto" w:fill="auto"/>
      <w:jc w:val="center"/>
      <w:outlineLvl w:val="6"/>
    </w:pPr>
    <w:rPr>
      <w:rFonts w:ascii="Arial" w:hAnsi="Arial"/>
      <w:b/>
      <w:sz w:val="28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377896"/>
    <w:pPr>
      <w:keepNext/>
      <w:jc w:val="center"/>
      <w:outlineLvl w:val="7"/>
    </w:pPr>
    <w:rPr>
      <w:rFonts w:ascii="Arial" w:hAnsi="Arial"/>
      <w:sz w:val="24"/>
      <w:lang w:val="cs-CZ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377896"/>
    <w:pPr>
      <w:keepNext/>
      <w:jc w:val="both"/>
      <w:outlineLvl w:val="8"/>
    </w:pPr>
    <w:rPr>
      <w:rFonts w:ascii="Arial" w:hAnsi="Arial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77896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377896"/>
    <w:rPr>
      <w:rFonts w:ascii="Arial" w:eastAsia="Times New Roman" w:hAnsi="Arial" w:cs="Times New Roman"/>
      <w:b/>
      <w:sz w:val="28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377896"/>
    <w:rPr>
      <w:rFonts w:ascii="Arial" w:eastAsia="Times New Roman" w:hAnsi="Arial" w:cs="Times New Roman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377896"/>
    <w:rPr>
      <w:rFonts w:ascii="Arial" w:eastAsia="Times New Roman" w:hAnsi="Arial" w:cs="Times New Roman"/>
      <w:b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rsid w:val="00377896"/>
    <w:rPr>
      <w:rFonts w:ascii="Arial" w:eastAsia="Times New Roman" w:hAnsi="Arial" w:cs="Times New Roman"/>
      <w:i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377896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sid w:val="00377896"/>
    <w:rPr>
      <w:rFonts w:ascii="Arial" w:eastAsia="Times New Roman" w:hAnsi="Arial" w:cs="Times New Roman"/>
      <w:b/>
      <w:sz w:val="28"/>
      <w:szCs w:val="20"/>
      <w:shd w:val="pct10" w:color="auto" w:fill="auto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rsid w:val="00377896"/>
    <w:rPr>
      <w:rFonts w:ascii="Arial" w:eastAsia="Times New Roman" w:hAnsi="Arial" w:cs="Times New Roman"/>
      <w:sz w:val="24"/>
      <w:szCs w:val="20"/>
      <w:lang w:val="cs-CZ"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377896"/>
    <w:rPr>
      <w:rFonts w:ascii="Arial" w:eastAsia="Times New Roman" w:hAnsi="Arial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377896"/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377896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377896"/>
    <w:rPr>
      <w:rFonts w:ascii="Arial" w:hAnsi="Arial"/>
      <w:color w:val="000000"/>
      <w:sz w:val="22"/>
    </w:rPr>
  </w:style>
  <w:style w:type="character" w:customStyle="1" w:styleId="Tekstpodstawowy3Znak">
    <w:name w:val="Tekst podstawowy 3 Znak"/>
    <w:basedOn w:val="Domylnaczcionkaakapitu"/>
    <w:link w:val="Tekstpodstawowy3"/>
    <w:rsid w:val="00377896"/>
    <w:rPr>
      <w:rFonts w:ascii="Arial" w:eastAsia="Times New Roman" w:hAnsi="Arial" w:cs="Times New Roman"/>
      <w:color w:val="000000"/>
      <w:szCs w:val="20"/>
      <w:lang w:eastAsia="pl-PL"/>
    </w:rPr>
  </w:style>
  <w:style w:type="character" w:styleId="Numerstrony">
    <w:name w:val="page number"/>
    <w:basedOn w:val="Domylnaczcionkaakapitu"/>
    <w:rsid w:val="00377896"/>
  </w:style>
  <w:style w:type="paragraph" w:styleId="NormalnyWeb">
    <w:name w:val="Normal (Web)"/>
    <w:basedOn w:val="Normalny"/>
    <w:uiPriority w:val="99"/>
    <w:rsid w:val="00377896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Hipercze">
    <w:name w:val="Hyperlink"/>
    <w:rsid w:val="00377896"/>
    <w:rPr>
      <w:rFonts w:ascii="Verdana" w:hAnsi="Verdana" w:hint="default"/>
      <w:color w:val="0000FF"/>
      <w:sz w:val="20"/>
      <w:szCs w:val="20"/>
      <w:u w:val="single"/>
    </w:rPr>
  </w:style>
  <w:style w:type="paragraph" w:styleId="Lista">
    <w:name w:val="List"/>
    <w:basedOn w:val="Normalny"/>
    <w:rsid w:val="00377896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hAnsi="Arial"/>
      <w:sz w:val="24"/>
    </w:rPr>
  </w:style>
  <w:style w:type="paragraph" w:customStyle="1" w:styleId="Styl1">
    <w:name w:val="Styl1"/>
    <w:basedOn w:val="Normalny"/>
    <w:rsid w:val="00377896"/>
    <w:pPr>
      <w:widowControl w:val="0"/>
      <w:spacing w:before="240"/>
      <w:jc w:val="both"/>
    </w:pPr>
    <w:rPr>
      <w:rFonts w:ascii="Arial" w:hAnsi="Arial"/>
      <w:sz w:val="24"/>
    </w:rPr>
  </w:style>
  <w:style w:type="paragraph" w:styleId="Tekstblokowy">
    <w:name w:val="Block Text"/>
    <w:basedOn w:val="Normalny"/>
    <w:rsid w:val="00377896"/>
    <w:pPr>
      <w:suppressAutoHyphens/>
      <w:spacing w:before="120"/>
      <w:ind w:left="360" w:right="-1"/>
      <w:jc w:val="both"/>
    </w:pPr>
    <w:rPr>
      <w:b/>
      <w:sz w:val="24"/>
      <w:szCs w:val="24"/>
    </w:rPr>
  </w:style>
  <w:style w:type="paragraph" w:styleId="Stopka">
    <w:name w:val="footer"/>
    <w:basedOn w:val="Normalny"/>
    <w:link w:val="StopkaZnak"/>
    <w:uiPriority w:val="99"/>
    <w:rsid w:val="0037789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7789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37789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7789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37789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37789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Indeks1">
    <w:name w:val="index 1"/>
    <w:basedOn w:val="Normalny"/>
    <w:next w:val="Normalny"/>
    <w:autoRedefine/>
    <w:semiHidden/>
    <w:rsid w:val="00377896"/>
    <w:pPr>
      <w:ind w:left="200" w:hanging="200"/>
    </w:pPr>
  </w:style>
  <w:style w:type="paragraph" w:styleId="Tytu">
    <w:name w:val="Title"/>
    <w:basedOn w:val="Normalny"/>
    <w:link w:val="TytuZnak"/>
    <w:uiPriority w:val="99"/>
    <w:qFormat/>
    <w:rsid w:val="00377896"/>
    <w:pPr>
      <w:tabs>
        <w:tab w:val="left" w:pos="284"/>
      </w:tabs>
      <w:jc w:val="center"/>
    </w:pPr>
    <w:rPr>
      <w:b/>
      <w:sz w:val="28"/>
    </w:rPr>
  </w:style>
  <w:style w:type="character" w:customStyle="1" w:styleId="TytuZnak">
    <w:name w:val="Tytuł Znak"/>
    <w:basedOn w:val="Domylnaczcionkaakapitu"/>
    <w:link w:val="Tytu"/>
    <w:uiPriority w:val="99"/>
    <w:rsid w:val="00377896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table" w:styleId="Tabela-Siatka">
    <w:name w:val="Table Grid"/>
    <w:basedOn w:val="Standardowy"/>
    <w:rsid w:val="003778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rsid w:val="0037789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7789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32">
    <w:name w:val="xl32"/>
    <w:basedOn w:val="Normalny"/>
    <w:rsid w:val="0037789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Tekstpodstawowy21">
    <w:name w:val="Tekst podstawowy 21"/>
    <w:basedOn w:val="Normalny"/>
    <w:rsid w:val="00377896"/>
    <w:pPr>
      <w:suppressAutoHyphens/>
      <w:jc w:val="both"/>
    </w:pPr>
    <w:rPr>
      <w:rFonts w:ascii="Arial Narrow" w:hAnsi="Arial Narrow"/>
      <w:bCs/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377896"/>
    <w:pPr>
      <w:suppressAutoHyphens/>
      <w:jc w:val="center"/>
    </w:pPr>
    <w:rPr>
      <w:rFonts w:ascii="Arial Narrow" w:hAnsi="Arial Narrow"/>
      <w:b/>
      <w:sz w:val="32"/>
      <w:szCs w:val="24"/>
      <w:u w:val="single"/>
      <w:lang w:eastAsia="ar-SA"/>
    </w:rPr>
  </w:style>
  <w:style w:type="paragraph" w:styleId="Tekstpodstawowywcity2">
    <w:name w:val="Body Text Indent 2"/>
    <w:basedOn w:val="Normalny"/>
    <w:link w:val="Tekstpodstawowywcity2Znak"/>
    <w:qFormat/>
    <w:rsid w:val="00377896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37789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">
    <w:name w:val="Styl"/>
    <w:rsid w:val="003778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377896"/>
    <w:pPr>
      <w:ind w:left="720"/>
      <w:contextualSpacing/>
    </w:pPr>
    <w:rPr>
      <w:sz w:val="24"/>
      <w:szCs w:val="24"/>
    </w:rPr>
  </w:style>
  <w:style w:type="paragraph" w:customStyle="1" w:styleId="przypis">
    <w:name w:val="przypis"/>
    <w:basedOn w:val="Normalny"/>
    <w:rsid w:val="00377896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NormalnyWeb1">
    <w:name w:val="Normalny (Web)1"/>
    <w:basedOn w:val="Normalny"/>
    <w:rsid w:val="00377896"/>
    <w:pPr>
      <w:spacing w:before="100" w:after="100"/>
      <w:jc w:val="both"/>
    </w:pPr>
  </w:style>
  <w:style w:type="paragraph" w:styleId="Bezodstpw">
    <w:name w:val="No Spacing"/>
    <w:uiPriority w:val="1"/>
    <w:qFormat/>
    <w:rsid w:val="00377896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rsid w:val="00377896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7789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5">
    <w:name w:val="Znak Znak5"/>
    <w:semiHidden/>
    <w:rsid w:val="00377896"/>
    <w:rPr>
      <w:rFonts w:ascii="Times New Roman" w:hAnsi="Times New Roman"/>
    </w:rPr>
  </w:style>
  <w:style w:type="character" w:styleId="Odwoaniedokomentarza">
    <w:name w:val="annotation reference"/>
    <w:uiPriority w:val="99"/>
    <w:rsid w:val="00377896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37789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7789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377896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7896"/>
    <w:rPr>
      <w:rFonts w:ascii="Tahoma" w:eastAsia="Times New Roman" w:hAnsi="Tahoma" w:cs="Times New Roman"/>
      <w:sz w:val="16"/>
      <w:szCs w:val="16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rsid w:val="00377896"/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37789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377896"/>
    <w:rPr>
      <w:vertAlign w:val="superscript"/>
    </w:rPr>
  </w:style>
  <w:style w:type="paragraph" w:customStyle="1" w:styleId="Style1">
    <w:name w:val="Style1"/>
    <w:basedOn w:val="Normalny"/>
    <w:rsid w:val="00377896"/>
    <w:pPr>
      <w:widowControl w:val="0"/>
      <w:autoSpaceDE w:val="0"/>
      <w:autoSpaceDN w:val="0"/>
      <w:adjustRightInd w:val="0"/>
      <w:spacing w:line="210" w:lineRule="exact"/>
      <w:ind w:hanging="211"/>
      <w:jc w:val="both"/>
    </w:pPr>
    <w:rPr>
      <w:rFonts w:ascii="Arial" w:hAnsi="Arial" w:cs="Arial"/>
      <w:sz w:val="24"/>
      <w:szCs w:val="24"/>
    </w:rPr>
  </w:style>
  <w:style w:type="character" w:customStyle="1" w:styleId="FontStyle16">
    <w:name w:val="Font Style16"/>
    <w:uiPriority w:val="99"/>
    <w:rsid w:val="00377896"/>
    <w:rPr>
      <w:rFonts w:ascii="Arial" w:hAnsi="Arial" w:cs="Arial"/>
      <w:sz w:val="16"/>
      <w:szCs w:val="16"/>
    </w:rPr>
  </w:style>
  <w:style w:type="paragraph" w:customStyle="1" w:styleId="Style9">
    <w:name w:val="Style9"/>
    <w:basedOn w:val="Normalny"/>
    <w:uiPriority w:val="99"/>
    <w:rsid w:val="00377896"/>
    <w:pPr>
      <w:widowControl w:val="0"/>
      <w:autoSpaceDE w:val="0"/>
      <w:autoSpaceDN w:val="0"/>
      <w:adjustRightInd w:val="0"/>
      <w:spacing w:line="210" w:lineRule="exact"/>
      <w:ind w:firstLine="322"/>
      <w:jc w:val="both"/>
    </w:pPr>
    <w:rPr>
      <w:rFonts w:ascii="Arial" w:hAnsi="Arial" w:cs="Arial"/>
      <w:sz w:val="24"/>
      <w:szCs w:val="24"/>
    </w:rPr>
  </w:style>
  <w:style w:type="paragraph" w:customStyle="1" w:styleId="Style2">
    <w:name w:val="Style2"/>
    <w:basedOn w:val="Normalny"/>
    <w:rsid w:val="00377896"/>
    <w:pPr>
      <w:widowControl w:val="0"/>
      <w:autoSpaceDE w:val="0"/>
      <w:autoSpaceDN w:val="0"/>
      <w:adjustRightInd w:val="0"/>
      <w:spacing w:line="211" w:lineRule="exact"/>
      <w:ind w:firstLine="326"/>
      <w:jc w:val="both"/>
    </w:pPr>
    <w:rPr>
      <w:rFonts w:ascii="Arial" w:hAnsi="Arial" w:cs="Arial"/>
      <w:sz w:val="24"/>
      <w:szCs w:val="24"/>
    </w:rPr>
  </w:style>
  <w:style w:type="paragraph" w:customStyle="1" w:styleId="Tekstpodstawowy1">
    <w:name w:val="Tekst podstawowy1"/>
    <w:rsid w:val="0037789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val="en-US" w:eastAsia="pl-PL"/>
    </w:rPr>
  </w:style>
  <w:style w:type="paragraph" w:styleId="Podtytu">
    <w:name w:val="Subtitle"/>
    <w:basedOn w:val="Normalny"/>
    <w:link w:val="PodtytuZnak"/>
    <w:qFormat/>
    <w:rsid w:val="00377896"/>
    <w:pPr>
      <w:jc w:val="center"/>
    </w:pPr>
    <w:rPr>
      <w:rFonts w:ascii="Arial" w:hAnsi="Arial"/>
      <w:b/>
      <w:sz w:val="32"/>
    </w:rPr>
  </w:style>
  <w:style w:type="character" w:customStyle="1" w:styleId="PodtytuZnak">
    <w:name w:val="Podtytuł Znak"/>
    <w:basedOn w:val="Domylnaczcionkaakapitu"/>
    <w:link w:val="Podtytu"/>
    <w:rsid w:val="00377896"/>
    <w:rPr>
      <w:rFonts w:ascii="Arial" w:eastAsia="Times New Roman" w:hAnsi="Arial" w:cs="Times New Roman"/>
      <w:b/>
      <w:sz w:val="32"/>
      <w:szCs w:val="20"/>
      <w:lang w:eastAsia="pl-PL"/>
    </w:rPr>
  </w:style>
  <w:style w:type="paragraph" w:styleId="Zwykytekst">
    <w:name w:val="Plain Text"/>
    <w:basedOn w:val="Normalny"/>
    <w:link w:val="ZwykytekstZnak"/>
    <w:rsid w:val="00377896"/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rsid w:val="00377896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377896"/>
    <w:pPr>
      <w:ind w:firstLine="360"/>
    </w:pPr>
    <w:rPr>
      <w:rFonts w:ascii="Arial" w:hAnsi="Arial"/>
      <w:sz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77896"/>
    <w:rPr>
      <w:rFonts w:ascii="Arial" w:eastAsia="Times New Roman" w:hAnsi="Arial" w:cs="Times New Roman"/>
      <w:szCs w:val="20"/>
      <w:lang w:eastAsia="pl-PL"/>
    </w:rPr>
  </w:style>
  <w:style w:type="paragraph" w:styleId="Legenda">
    <w:name w:val="caption"/>
    <w:basedOn w:val="Normalny"/>
    <w:next w:val="Normalny"/>
    <w:qFormat/>
    <w:rsid w:val="00377896"/>
    <w:pPr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10" w:color="auto" w:fill="auto"/>
      <w:jc w:val="center"/>
    </w:pPr>
    <w:rPr>
      <w:rFonts w:ascii="Arial" w:hAnsi="Arial"/>
      <w:b/>
      <w:sz w:val="24"/>
    </w:rPr>
  </w:style>
  <w:style w:type="paragraph" w:styleId="HTML-wstpniesformatowany">
    <w:name w:val="HTML Preformatted"/>
    <w:basedOn w:val="Normalny"/>
    <w:link w:val="HTML-wstpniesformatowanyZnak"/>
    <w:rsid w:val="003778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377896"/>
    <w:rPr>
      <w:rFonts w:ascii="Courier New" w:eastAsia="Courier New" w:hAnsi="Courier New" w:cs="Times New Roman"/>
      <w:sz w:val="20"/>
      <w:szCs w:val="20"/>
      <w:lang w:eastAsia="pl-PL"/>
    </w:rPr>
  </w:style>
  <w:style w:type="character" w:customStyle="1" w:styleId="br21">
    <w:name w:val="br21"/>
    <w:rsid w:val="00377896"/>
    <w:rPr>
      <w:rFonts w:ascii="Verdana" w:hAnsi="Verdana" w:hint="default"/>
      <w:color w:val="A52A2A"/>
      <w:sz w:val="28"/>
      <w:szCs w:val="28"/>
    </w:rPr>
  </w:style>
  <w:style w:type="character" w:styleId="UyteHipercze">
    <w:name w:val="FollowedHyperlink"/>
    <w:uiPriority w:val="99"/>
    <w:rsid w:val="00377896"/>
    <w:rPr>
      <w:color w:val="800080"/>
      <w:u w:val="single"/>
    </w:rPr>
  </w:style>
  <w:style w:type="paragraph" w:customStyle="1" w:styleId="Blockquote">
    <w:name w:val="Blockquote"/>
    <w:basedOn w:val="Normalny"/>
    <w:rsid w:val="00377896"/>
    <w:pPr>
      <w:spacing w:before="100" w:after="100"/>
      <w:ind w:left="360" w:right="360"/>
    </w:pPr>
    <w:rPr>
      <w:snapToGrid w:val="0"/>
      <w:sz w:val="24"/>
    </w:rPr>
  </w:style>
  <w:style w:type="paragraph" w:customStyle="1" w:styleId="pkt">
    <w:name w:val="pkt"/>
    <w:basedOn w:val="Normalny"/>
    <w:rsid w:val="00377896"/>
    <w:pPr>
      <w:spacing w:before="60" w:after="60"/>
      <w:ind w:left="851" w:hanging="295"/>
      <w:jc w:val="both"/>
    </w:pPr>
    <w:rPr>
      <w:sz w:val="24"/>
    </w:rPr>
  </w:style>
  <w:style w:type="paragraph" w:customStyle="1" w:styleId="Naglwek2">
    <w:name w:val="Naglówek 2"/>
    <w:basedOn w:val="Normalny"/>
    <w:next w:val="Normalny"/>
    <w:rsid w:val="00377896"/>
    <w:pPr>
      <w:keepNext/>
      <w:widowControl w:val="0"/>
      <w:tabs>
        <w:tab w:val="left" w:pos="576"/>
      </w:tabs>
      <w:overflowPunct w:val="0"/>
      <w:autoSpaceDE w:val="0"/>
      <w:autoSpaceDN w:val="0"/>
      <w:adjustRightInd w:val="0"/>
      <w:ind w:left="576" w:hanging="576"/>
      <w:jc w:val="center"/>
      <w:textAlignment w:val="baseline"/>
    </w:pPr>
    <w:rPr>
      <w:rFonts w:ascii="Arial" w:hAnsi="Arial"/>
      <w:b/>
      <w:sz w:val="28"/>
    </w:rPr>
  </w:style>
  <w:style w:type="paragraph" w:customStyle="1" w:styleId="pkt1">
    <w:name w:val="pkt1"/>
    <w:basedOn w:val="pkt"/>
    <w:rsid w:val="00377896"/>
    <w:pPr>
      <w:ind w:left="850" w:hanging="425"/>
    </w:pPr>
  </w:style>
  <w:style w:type="paragraph" w:customStyle="1" w:styleId="NaglNwek1">
    <w:name w:val="NaglNwek 1"/>
    <w:basedOn w:val="Normalny"/>
    <w:next w:val="Normalny"/>
    <w:rsid w:val="00377896"/>
    <w:pPr>
      <w:keepNext/>
      <w:spacing w:line="360" w:lineRule="auto"/>
      <w:jc w:val="center"/>
    </w:pPr>
    <w:rPr>
      <w:rFonts w:ascii="Arial" w:hAnsi="Arial"/>
      <w:b/>
      <w:color w:val="000000"/>
      <w:sz w:val="32"/>
    </w:rPr>
  </w:style>
  <w:style w:type="paragraph" w:styleId="Podpis">
    <w:name w:val="Signature"/>
    <w:basedOn w:val="Normalny"/>
    <w:link w:val="PodpisZnak"/>
    <w:rsid w:val="00377896"/>
    <w:pPr>
      <w:suppressLineNumbers/>
      <w:suppressAutoHyphens/>
      <w:spacing w:before="120" w:after="120"/>
    </w:pPr>
    <w:rPr>
      <w:i/>
      <w:iCs/>
      <w:lang w:eastAsia="ar-SA"/>
    </w:rPr>
  </w:style>
  <w:style w:type="character" w:customStyle="1" w:styleId="PodpisZnak">
    <w:name w:val="Podpis Znak"/>
    <w:basedOn w:val="Domylnaczcionkaakapitu"/>
    <w:link w:val="Podpis"/>
    <w:rsid w:val="00377896"/>
    <w:rPr>
      <w:rFonts w:ascii="Times New Roman" w:eastAsia="Times New Roman" w:hAnsi="Times New Roman" w:cs="Times New Roman"/>
      <w:i/>
      <w:iCs/>
      <w:sz w:val="20"/>
      <w:szCs w:val="20"/>
      <w:lang w:eastAsia="ar-SA"/>
    </w:rPr>
  </w:style>
  <w:style w:type="paragraph" w:customStyle="1" w:styleId="Zawartotabeli">
    <w:name w:val="Zawartość tabeli"/>
    <w:basedOn w:val="Tekstpodstawowy"/>
    <w:rsid w:val="00377896"/>
    <w:pPr>
      <w:suppressLineNumbers/>
      <w:suppressAutoHyphens/>
      <w:jc w:val="both"/>
    </w:pPr>
    <w:rPr>
      <w:rFonts w:ascii="Times New Roman" w:hAnsi="Times New Roman"/>
      <w:lang w:eastAsia="ar-SA"/>
    </w:rPr>
  </w:style>
  <w:style w:type="paragraph" w:customStyle="1" w:styleId="Nagwektabeli">
    <w:name w:val="Nagłówek tabeli"/>
    <w:basedOn w:val="Zawartotabeli"/>
    <w:rsid w:val="00377896"/>
    <w:pPr>
      <w:jc w:val="center"/>
    </w:pPr>
    <w:rPr>
      <w:b/>
      <w:bCs/>
      <w:i/>
      <w:iCs/>
    </w:rPr>
  </w:style>
  <w:style w:type="paragraph" w:customStyle="1" w:styleId="Indeks">
    <w:name w:val="Indeks"/>
    <w:basedOn w:val="Normalny"/>
    <w:rsid w:val="00377896"/>
    <w:pPr>
      <w:suppressLineNumbers/>
      <w:suppressAutoHyphens/>
    </w:pPr>
    <w:rPr>
      <w:lang w:eastAsia="ar-SA"/>
    </w:rPr>
  </w:style>
  <w:style w:type="paragraph" w:customStyle="1" w:styleId="WW-Nagwek">
    <w:name w:val="WW-Nagłówek"/>
    <w:basedOn w:val="Normalny"/>
    <w:next w:val="Tekstpodstawowy"/>
    <w:rsid w:val="00377896"/>
    <w:pPr>
      <w:keepNext/>
      <w:suppressAutoHyphens/>
      <w:spacing w:before="240" w:after="120"/>
    </w:pPr>
    <w:rPr>
      <w:rFonts w:eastAsia="HG Mincho Light J"/>
      <w:sz w:val="28"/>
      <w:szCs w:val="28"/>
      <w:lang w:eastAsia="ar-SA"/>
    </w:rPr>
  </w:style>
  <w:style w:type="paragraph" w:customStyle="1" w:styleId="WW-Podpis">
    <w:name w:val="WW-Podpis"/>
    <w:basedOn w:val="Normalny"/>
    <w:rsid w:val="00377896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WW-Indeks">
    <w:name w:val="WW-Indeks"/>
    <w:basedOn w:val="Normalny"/>
    <w:rsid w:val="00377896"/>
    <w:pPr>
      <w:suppressLineNumbers/>
      <w:suppressAutoHyphens/>
    </w:pPr>
    <w:rPr>
      <w:lang w:eastAsia="ar-SA"/>
    </w:rPr>
  </w:style>
  <w:style w:type="paragraph" w:customStyle="1" w:styleId="WW-Nagwek1">
    <w:name w:val="WW-Nagłówek1"/>
    <w:basedOn w:val="Normalny"/>
    <w:next w:val="Tekstpodstawowy"/>
    <w:rsid w:val="00377896"/>
    <w:pPr>
      <w:keepNext/>
      <w:suppressAutoHyphens/>
      <w:spacing w:before="240" w:after="120"/>
    </w:pPr>
    <w:rPr>
      <w:rFonts w:eastAsia="HG Mincho Light J"/>
      <w:sz w:val="28"/>
      <w:szCs w:val="28"/>
      <w:lang w:eastAsia="ar-SA"/>
    </w:rPr>
  </w:style>
  <w:style w:type="paragraph" w:customStyle="1" w:styleId="WW-Podpis1">
    <w:name w:val="WW-Podpis1"/>
    <w:basedOn w:val="Normalny"/>
    <w:rsid w:val="00377896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WW-Indeks1">
    <w:name w:val="WW-Indeks1"/>
    <w:basedOn w:val="Normalny"/>
    <w:rsid w:val="00377896"/>
    <w:pPr>
      <w:suppressLineNumbers/>
      <w:suppressAutoHyphens/>
    </w:pPr>
    <w:rPr>
      <w:lang w:eastAsia="ar-SA"/>
    </w:rPr>
  </w:style>
  <w:style w:type="paragraph" w:customStyle="1" w:styleId="WW-Nagwek11">
    <w:name w:val="WW-Nagłówek11"/>
    <w:basedOn w:val="Normalny"/>
    <w:next w:val="Tekstpodstawowy"/>
    <w:rsid w:val="00377896"/>
    <w:pPr>
      <w:keepNext/>
      <w:suppressAutoHyphens/>
      <w:spacing w:before="240" w:after="120"/>
    </w:pPr>
    <w:rPr>
      <w:rFonts w:eastAsia="HG Mincho Light J"/>
      <w:sz w:val="28"/>
      <w:szCs w:val="28"/>
      <w:lang w:eastAsia="ar-SA"/>
    </w:rPr>
  </w:style>
  <w:style w:type="paragraph" w:customStyle="1" w:styleId="WW-Podpis11">
    <w:name w:val="WW-Podpis11"/>
    <w:basedOn w:val="Normalny"/>
    <w:rsid w:val="00377896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WW-Indeks11">
    <w:name w:val="WW-Indeks11"/>
    <w:basedOn w:val="Normalny"/>
    <w:rsid w:val="00377896"/>
    <w:pPr>
      <w:suppressLineNumbers/>
      <w:suppressAutoHyphens/>
    </w:pPr>
    <w:rPr>
      <w:lang w:eastAsia="ar-SA"/>
    </w:rPr>
  </w:style>
  <w:style w:type="paragraph" w:customStyle="1" w:styleId="WW-Nagwek111">
    <w:name w:val="WW-Nagłówek111"/>
    <w:basedOn w:val="Normalny"/>
    <w:next w:val="Tekstpodstawowy"/>
    <w:rsid w:val="00377896"/>
    <w:pPr>
      <w:keepNext/>
      <w:suppressAutoHyphens/>
      <w:spacing w:before="240" w:after="120"/>
    </w:pPr>
    <w:rPr>
      <w:rFonts w:eastAsia="HG Mincho Light J"/>
      <w:sz w:val="28"/>
      <w:szCs w:val="28"/>
      <w:lang w:eastAsia="ar-SA"/>
    </w:rPr>
  </w:style>
  <w:style w:type="paragraph" w:customStyle="1" w:styleId="WW-Podpis111">
    <w:name w:val="WW-Podpis111"/>
    <w:basedOn w:val="Normalny"/>
    <w:rsid w:val="00377896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WW-Indeks111">
    <w:name w:val="WW-Indeks111"/>
    <w:basedOn w:val="Normalny"/>
    <w:rsid w:val="00377896"/>
    <w:pPr>
      <w:suppressLineNumbers/>
      <w:suppressAutoHyphens/>
    </w:pPr>
    <w:rPr>
      <w:lang w:eastAsia="ar-SA"/>
    </w:rPr>
  </w:style>
  <w:style w:type="paragraph" w:customStyle="1" w:styleId="WW-Nagwek1111">
    <w:name w:val="WW-Nagłówek1111"/>
    <w:basedOn w:val="Normalny"/>
    <w:next w:val="Tekstpodstawowy"/>
    <w:rsid w:val="00377896"/>
    <w:pPr>
      <w:keepNext/>
      <w:suppressAutoHyphens/>
      <w:spacing w:before="240" w:after="120"/>
    </w:pPr>
    <w:rPr>
      <w:rFonts w:ascii="Times" w:eastAsia="Mincho" w:hAnsi="Times" w:cs="Tahoma"/>
      <w:sz w:val="28"/>
      <w:szCs w:val="28"/>
      <w:lang w:eastAsia="ar-SA"/>
    </w:rPr>
  </w:style>
  <w:style w:type="paragraph" w:customStyle="1" w:styleId="WW-Indeks1111">
    <w:name w:val="WW-Indeks1111"/>
    <w:basedOn w:val="Normalny"/>
    <w:rsid w:val="00377896"/>
    <w:pPr>
      <w:suppressLineNumbers/>
      <w:suppressAutoHyphens/>
    </w:pPr>
    <w:rPr>
      <w:rFonts w:ascii="Times" w:hAnsi="Times" w:cs="Tahoma"/>
      <w:lang w:eastAsia="ar-SA"/>
    </w:rPr>
  </w:style>
  <w:style w:type="paragraph" w:customStyle="1" w:styleId="WW-Tekstpodstawowy2">
    <w:name w:val="WW-Tekst podstawowy 2"/>
    <w:basedOn w:val="Normalny"/>
    <w:rsid w:val="00377896"/>
    <w:pPr>
      <w:suppressAutoHyphens/>
      <w:spacing w:line="360" w:lineRule="auto"/>
    </w:pPr>
    <w:rPr>
      <w:sz w:val="24"/>
      <w:lang w:eastAsia="ar-SA"/>
    </w:rPr>
  </w:style>
  <w:style w:type="paragraph" w:customStyle="1" w:styleId="WW-Zawartotabeli">
    <w:name w:val="WW-Zawartość tabeli"/>
    <w:basedOn w:val="Tekstpodstawowy"/>
    <w:rsid w:val="00377896"/>
    <w:pPr>
      <w:suppressLineNumbers/>
      <w:suppressAutoHyphens/>
      <w:jc w:val="both"/>
    </w:pPr>
    <w:rPr>
      <w:rFonts w:ascii="Times New Roman" w:hAnsi="Times New Roman"/>
      <w:lang w:eastAsia="ar-SA"/>
    </w:rPr>
  </w:style>
  <w:style w:type="paragraph" w:customStyle="1" w:styleId="WW-Zawartotabeli1">
    <w:name w:val="WW-Zawartość tabeli1"/>
    <w:basedOn w:val="Tekstpodstawowy"/>
    <w:rsid w:val="00377896"/>
    <w:pPr>
      <w:suppressLineNumbers/>
      <w:suppressAutoHyphens/>
      <w:jc w:val="both"/>
    </w:pPr>
    <w:rPr>
      <w:rFonts w:ascii="Times New Roman" w:hAnsi="Times New Roman"/>
      <w:lang w:eastAsia="ar-SA"/>
    </w:rPr>
  </w:style>
  <w:style w:type="paragraph" w:customStyle="1" w:styleId="WW-Zawartotabeli11">
    <w:name w:val="WW-Zawartość tabeli11"/>
    <w:basedOn w:val="Tekstpodstawowy"/>
    <w:rsid w:val="00377896"/>
    <w:pPr>
      <w:suppressLineNumbers/>
      <w:suppressAutoHyphens/>
      <w:jc w:val="both"/>
    </w:pPr>
    <w:rPr>
      <w:rFonts w:ascii="Times New Roman" w:hAnsi="Times New Roman"/>
      <w:lang w:eastAsia="ar-SA"/>
    </w:rPr>
  </w:style>
  <w:style w:type="paragraph" w:customStyle="1" w:styleId="WW-Zawartotabeli111">
    <w:name w:val="WW-Zawartość tabeli111"/>
    <w:basedOn w:val="Tekstpodstawowy"/>
    <w:rsid w:val="00377896"/>
    <w:pPr>
      <w:suppressLineNumbers/>
      <w:suppressAutoHyphens/>
      <w:jc w:val="both"/>
    </w:pPr>
    <w:rPr>
      <w:rFonts w:ascii="Times New Roman" w:hAnsi="Times New Roman"/>
      <w:lang w:eastAsia="ar-SA"/>
    </w:rPr>
  </w:style>
  <w:style w:type="paragraph" w:customStyle="1" w:styleId="WW-Zawartotabeli1111">
    <w:name w:val="WW-Zawartość tabeli1111"/>
    <w:basedOn w:val="Tekstpodstawowy"/>
    <w:rsid w:val="00377896"/>
    <w:pPr>
      <w:suppressLineNumbers/>
      <w:suppressAutoHyphens/>
      <w:jc w:val="both"/>
    </w:pPr>
    <w:rPr>
      <w:rFonts w:ascii="Times New Roman" w:hAnsi="Times New Roman"/>
      <w:lang w:eastAsia="ar-SA"/>
    </w:rPr>
  </w:style>
  <w:style w:type="paragraph" w:customStyle="1" w:styleId="WW-Nagwektabeli">
    <w:name w:val="WW-Nagłówek tabeli"/>
    <w:basedOn w:val="WW-Zawartotabeli"/>
    <w:rsid w:val="00377896"/>
    <w:pPr>
      <w:jc w:val="center"/>
    </w:pPr>
    <w:rPr>
      <w:b/>
      <w:bCs/>
      <w:i/>
      <w:iCs/>
    </w:rPr>
  </w:style>
  <w:style w:type="paragraph" w:customStyle="1" w:styleId="WW-Nagwektabeli1">
    <w:name w:val="WW-Nagłówek tabeli1"/>
    <w:basedOn w:val="WW-Zawartotabeli1"/>
    <w:rsid w:val="00377896"/>
    <w:pPr>
      <w:jc w:val="center"/>
    </w:pPr>
    <w:rPr>
      <w:b/>
      <w:bCs/>
      <w:i/>
      <w:iCs/>
    </w:rPr>
  </w:style>
  <w:style w:type="paragraph" w:customStyle="1" w:styleId="WW-Nagwektabeli11">
    <w:name w:val="WW-Nagłówek tabeli11"/>
    <w:basedOn w:val="WW-Zawartotabeli11"/>
    <w:rsid w:val="00377896"/>
    <w:pPr>
      <w:jc w:val="center"/>
    </w:pPr>
    <w:rPr>
      <w:b/>
      <w:bCs/>
      <w:i/>
      <w:iCs/>
    </w:rPr>
  </w:style>
  <w:style w:type="paragraph" w:customStyle="1" w:styleId="WW-Nagwektabeli111">
    <w:name w:val="WW-Nagłówek tabeli111"/>
    <w:basedOn w:val="WW-Zawartotabeli111"/>
    <w:rsid w:val="00377896"/>
    <w:pPr>
      <w:jc w:val="center"/>
    </w:pPr>
    <w:rPr>
      <w:b/>
      <w:bCs/>
      <w:i/>
      <w:iCs/>
    </w:rPr>
  </w:style>
  <w:style w:type="paragraph" w:customStyle="1" w:styleId="WW-Nagwektabeli1111">
    <w:name w:val="WW-Nagłówek tabeli1111"/>
    <w:basedOn w:val="WW-Zawartotabeli1111"/>
    <w:rsid w:val="00377896"/>
    <w:pPr>
      <w:jc w:val="center"/>
    </w:pPr>
    <w:rPr>
      <w:b/>
      <w:bCs/>
      <w:i/>
      <w:iCs/>
    </w:rPr>
  </w:style>
  <w:style w:type="paragraph" w:styleId="Nagwekindeksu">
    <w:name w:val="index heading"/>
    <w:basedOn w:val="Normalny"/>
    <w:next w:val="Indeks1"/>
    <w:rsid w:val="00377896"/>
    <w:rPr>
      <w:sz w:val="24"/>
      <w:szCs w:val="24"/>
    </w:rPr>
  </w:style>
  <w:style w:type="character" w:customStyle="1" w:styleId="FontStyle11">
    <w:name w:val="Font Style11"/>
    <w:uiPriority w:val="99"/>
    <w:rsid w:val="00377896"/>
    <w:rPr>
      <w:rFonts w:ascii="Arial" w:hAnsi="Arial" w:cs="Arial"/>
      <w:sz w:val="22"/>
      <w:szCs w:val="22"/>
    </w:rPr>
  </w:style>
  <w:style w:type="paragraph" w:customStyle="1" w:styleId="Style6">
    <w:name w:val="Style6"/>
    <w:basedOn w:val="Normalny"/>
    <w:uiPriority w:val="99"/>
    <w:rsid w:val="00377896"/>
    <w:pPr>
      <w:widowControl w:val="0"/>
      <w:autoSpaceDE w:val="0"/>
      <w:autoSpaceDN w:val="0"/>
      <w:adjustRightInd w:val="0"/>
      <w:spacing w:line="230" w:lineRule="exact"/>
    </w:pPr>
    <w:rPr>
      <w:rFonts w:ascii="Arial" w:hAnsi="Arial" w:cs="Arial"/>
      <w:sz w:val="24"/>
      <w:szCs w:val="24"/>
    </w:rPr>
  </w:style>
  <w:style w:type="paragraph" w:customStyle="1" w:styleId="Style38">
    <w:name w:val="Style38"/>
    <w:basedOn w:val="Normalny"/>
    <w:uiPriority w:val="99"/>
    <w:rsid w:val="00377896"/>
    <w:pPr>
      <w:widowControl w:val="0"/>
      <w:autoSpaceDE w:val="0"/>
      <w:autoSpaceDN w:val="0"/>
      <w:adjustRightInd w:val="0"/>
      <w:spacing w:line="230" w:lineRule="exact"/>
    </w:pPr>
    <w:rPr>
      <w:rFonts w:ascii="Arial" w:hAnsi="Arial" w:cs="Arial"/>
      <w:sz w:val="24"/>
      <w:szCs w:val="24"/>
    </w:rPr>
  </w:style>
  <w:style w:type="paragraph" w:customStyle="1" w:styleId="Style39">
    <w:name w:val="Style39"/>
    <w:basedOn w:val="Normalny"/>
    <w:uiPriority w:val="99"/>
    <w:rsid w:val="00377896"/>
    <w:pPr>
      <w:widowControl w:val="0"/>
      <w:autoSpaceDE w:val="0"/>
      <w:autoSpaceDN w:val="0"/>
      <w:adjustRightInd w:val="0"/>
      <w:spacing w:line="230" w:lineRule="exact"/>
    </w:pPr>
    <w:rPr>
      <w:rFonts w:ascii="Arial" w:hAnsi="Arial" w:cs="Arial"/>
      <w:sz w:val="24"/>
      <w:szCs w:val="24"/>
    </w:rPr>
  </w:style>
  <w:style w:type="paragraph" w:customStyle="1" w:styleId="Style40">
    <w:name w:val="Style40"/>
    <w:basedOn w:val="Normalny"/>
    <w:uiPriority w:val="99"/>
    <w:rsid w:val="00377896"/>
    <w:pPr>
      <w:widowControl w:val="0"/>
      <w:autoSpaceDE w:val="0"/>
      <w:autoSpaceDN w:val="0"/>
      <w:adjustRightInd w:val="0"/>
      <w:spacing w:line="230" w:lineRule="exact"/>
      <w:ind w:hanging="180"/>
    </w:pPr>
    <w:rPr>
      <w:rFonts w:ascii="Arial" w:hAnsi="Arial" w:cs="Arial"/>
      <w:sz w:val="24"/>
      <w:szCs w:val="24"/>
    </w:rPr>
  </w:style>
  <w:style w:type="paragraph" w:customStyle="1" w:styleId="Style42">
    <w:name w:val="Style42"/>
    <w:basedOn w:val="Normalny"/>
    <w:uiPriority w:val="99"/>
    <w:rsid w:val="00377896"/>
    <w:pPr>
      <w:widowControl w:val="0"/>
      <w:autoSpaceDE w:val="0"/>
      <w:autoSpaceDN w:val="0"/>
      <w:adjustRightInd w:val="0"/>
      <w:spacing w:line="230" w:lineRule="exact"/>
    </w:pPr>
    <w:rPr>
      <w:rFonts w:ascii="Arial" w:hAnsi="Arial" w:cs="Arial"/>
      <w:sz w:val="24"/>
      <w:szCs w:val="24"/>
    </w:rPr>
  </w:style>
  <w:style w:type="paragraph" w:customStyle="1" w:styleId="Style44">
    <w:name w:val="Style44"/>
    <w:basedOn w:val="Normalny"/>
    <w:uiPriority w:val="99"/>
    <w:rsid w:val="0037789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57">
    <w:name w:val="Font Style57"/>
    <w:uiPriority w:val="99"/>
    <w:rsid w:val="00377896"/>
    <w:rPr>
      <w:rFonts w:ascii="Arial" w:hAnsi="Arial" w:cs="Arial"/>
      <w:b/>
      <w:bCs/>
      <w:sz w:val="20"/>
      <w:szCs w:val="20"/>
    </w:rPr>
  </w:style>
  <w:style w:type="character" w:customStyle="1" w:styleId="FontStyle59">
    <w:name w:val="Font Style59"/>
    <w:uiPriority w:val="99"/>
    <w:rsid w:val="00377896"/>
    <w:rPr>
      <w:rFonts w:ascii="Arial" w:hAnsi="Arial" w:cs="Arial"/>
      <w:sz w:val="20"/>
      <w:szCs w:val="20"/>
    </w:rPr>
  </w:style>
  <w:style w:type="character" w:customStyle="1" w:styleId="FontStyle65">
    <w:name w:val="Font Style65"/>
    <w:uiPriority w:val="99"/>
    <w:rsid w:val="00377896"/>
    <w:rPr>
      <w:rFonts w:ascii="Arial" w:hAnsi="Arial" w:cs="Arial"/>
      <w:b/>
      <w:bCs/>
      <w:sz w:val="16"/>
      <w:szCs w:val="16"/>
    </w:rPr>
  </w:style>
  <w:style w:type="character" w:customStyle="1" w:styleId="FontStyle66">
    <w:name w:val="Font Style66"/>
    <w:uiPriority w:val="99"/>
    <w:rsid w:val="00377896"/>
    <w:rPr>
      <w:rFonts w:ascii="Arial" w:hAnsi="Arial" w:cs="Arial"/>
      <w:b/>
      <w:bCs/>
      <w:sz w:val="16"/>
      <w:szCs w:val="16"/>
    </w:rPr>
  </w:style>
  <w:style w:type="paragraph" w:customStyle="1" w:styleId="Style45">
    <w:name w:val="Style45"/>
    <w:basedOn w:val="Normalny"/>
    <w:uiPriority w:val="99"/>
    <w:rsid w:val="0037789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67">
    <w:name w:val="Font Style67"/>
    <w:uiPriority w:val="99"/>
    <w:rsid w:val="00377896"/>
    <w:rPr>
      <w:rFonts w:ascii="Trebuchet MS" w:hAnsi="Trebuchet MS" w:cs="Trebuchet MS"/>
      <w:b/>
      <w:bCs/>
      <w:spacing w:val="-10"/>
      <w:sz w:val="20"/>
      <w:szCs w:val="20"/>
    </w:rPr>
  </w:style>
  <w:style w:type="paragraph" w:customStyle="1" w:styleId="NormalnyWeb2">
    <w:name w:val="Normalny (Web)2"/>
    <w:basedOn w:val="Normalny"/>
    <w:rsid w:val="00377896"/>
    <w:pPr>
      <w:spacing w:before="100" w:after="100"/>
      <w:jc w:val="both"/>
    </w:pPr>
  </w:style>
  <w:style w:type="character" w:customStyle="1" w:styleId="FontStyle13">
    <w:name w:val="Font Style13"/>
    <w:rsid w:val="00377896"/>
    <w:rPr>
      <w:rFonts w:ascii="Times New Roman" w:hAnsi="Times New Roman" w:cs="Times New Roman"/>
      <w:sz w:val="22"/>
      <w:szCs w:val="22"/>
    </w:rPr>
  </w:style>
  <w:style w:type="paragraph" w:customStyle="1" w:styleId="tyt">
    <w:name w:val="tyt"/>
    <w:basedOn w:val="Normalny"/>
    <w:rsid w:val="00377896"/>
    <w:pPr>
      <w:keepNext/>
      <w:spacing w:before="60" w:after="60"/>
      <w:jc w:val="center"/>
    </w:pPr>
    <w:rPr>
      <w:b/>
      <w:bCs/>
      <w:sz w:val="24"/>
      <w:szCs w:val="24"/>
    </w:rPr>
  </w:style>
  <w:style w:type="paragraph" w:customStyle="1" w:styleId="NormalnyWeb3">
    <w:name w:val="Normalny (Web)3"/>
    <w:basedOn w:val="Normalny"/>
    <w:rsid w:val="00377896"/>
    <w:pPr>
      <w:spacing w:before="100" w:after="100"/>
      <w:jc w:val="both"/>
    </w:pPr>
  </w:style>
  <w:style w:type="character" w:customStyle="1" w:styleId="FontStyle58">
    <w:name w:val="Font Style58"/>
    <w:rsid w:val="00377896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37789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NormalnyWeb4">
    <w:name w:val="Normalny (Web)4"/>
    <w:basedOn w:val="Normalny"/>
    <w:rsid w:val="00377896"/>
    <w:pPr>
      <w:spacing w:before="100" w:after="100"/>
      <w:jc w:val="both"/>
    </w:pPr>
  </w:style>
  <w:style w:type="character" w:customStyle="1" w:styleId="apple-style-span">
    <w:name w:val="apple-style-span"/>
    <w:basedOn w:val="Domylnaczcionkaakapitu"/>
    <w:rsid w:val="00377896"/>
  </w:style>
  <w:style w:type="character" w:customStyle="1" w:styleId="Nagwek40">
    <w:name w:val="Nagłówek #4_"/>
    <w:rsid w:val="0037789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Teksttreci">
    <w:name w:val="Tekst treści_"/>
    <w:link w:val="Teksttreci0"/>
    <w:rsid w:val="00377896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77896"/>
    <w:pPr>
      <w:shd w:val="clear" w:color="auto" w:fill="FFFFFF"/>
      <w:spacing w:before="360" w:after="60" w:line="0" w:lineRule="atLeast"/>
      <w:ind w:hanging="94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41">
    <w:name w:val="Nagłówek #4"/>
    <w:rsid w:val="0037789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Nagweklubstopka">
    <w:name w:val="Nagłówek lub stopka_"/>
    <w:link w:val="Nagweklubstopka0"/>
    <w:rsid w:val="00377896"/>
    <w:rPr>
      <w:shd w:val="clear" w:color="auto" w:fill="FFFFFF"/>
    </w:rPr>
  </w:style>
  <w:style w:type="paragraph" w:customStyle="1" w:styleId="Nagweklubstopka0">
    <w:name w:val="Nagłówek lub stopka"/>
    <w:basedOn w:val="Normalny"/>
    <w:link w:val="Nagweklubstopka"/>
    <w:rsid w:val="00377896"/>
    <w:pPr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lubstopka95pt">
    <w:name w:val="Nagłówek lub stopka + 9;5 pt"/>
    <w:rsid w:val="00377896"/>
    <w:rPr>
      <w:sz w:val="19"/>
      <w:szCs w:val="19"/>
      <w:shd w:val="clear" w:color="auto" w:fill="FFFFFF"/>
    </w:rPr>
  </w:style>
  <w:style w:type="character" w:customStyle="1" w:styleId="TeksttreciPogrubienie">
    <w:name w:val="Tekst treści + Pogrubienie"/>
    <w:rsid w:val="00377896"/>
    <w:rPr>
      <w:b/>
      <w:bCs/>
      <w:sz w:val="22"/>
      <w:szCs w:val="22"/>
      <w:shd w:val="clear" w:color="auto" w:fill="FFFFFF"/>
    </w:rPr>
  </w:style>
  <w:style w:type="character" w:customStyle="1" w:styleId="Teksttreci2">
    <w:name w:val="Tekst treści (2)_"/>
    <w:link w:val="Teksttreci20"/>
    <w:rsid w:val="00377896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77896"/>
    <w:pPr>
      <w:shd w:val="clear" w:color="auto" w:fill="FFFFFF"/>
      <w:spacing w:line="0" w:lineRule="atLeast"/>
      <w:ind w:hanging="4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treci6">
    <w:name w:val="Tekst treści (6)_"/>
    <w:link w:val="Teksttreci60"/>
    <w:rsid w:val="00377896"/>
    <w:rPr>
      <w:shd w:val="clear" w:color="auto" w:fill="FFFFFF"/>
    </w:rPr>
  </w:style>
  <w:style w:type="paragraph" w:customStyle="1" w:styleId="Teksttreci60">
    <w:name w:val="Tekst treści (6)"/>
    <w:basedOn w:val="Normalny"/>
    <w:link w:val="Teksttreci6"/>
    <w:rsid w:val="00377896"/>
    <w:pPr>
      <w:shd w:val="clear" w:color="auto" w:fill="FFFFFF"/>
      <w:spacing w:line="0" w:lineRule="atLeast"/>
      <w:ind w:hanging="4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lubstopka11ptKursywa">
    <w:name w:val="Nagłówek lub stopka + 11 pt;Kursywa"/>
    <w:rsid w:val="0037789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Nagweklubstopka95ptKursywa">
    <w:name w:val="Nagłówek lub stopka + 9;5 pt;Kursywa"/>
    <w:rsid w:val="0037789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Nagwek22">
    <w:name w:val="Nagłówek #2 (2)_"/>
    <w:link w:val="Nagwek220"/>
    <w:rsid w:val="00377896"/>
    <w:rPr>
      <w:rFonts w:ascii="MS Mincho" w:eastAsia="MS Mincho" w:hAnsi="MS Mincho" w:cs="MS Mincho"/>
      <w:sz w:val="23"/>
      <w:szCs w:val="23"/>
      <w:shd w:val="clear" w:color="auto" w:fill="FFFFFF"/>
    </w:rPr>
  </w:style>
  <w:style w:type="paragraph" w:customStyle="1" w:styleId="Nagwek220">
    <w:name w:val="Nagłówek #2 (2)"/>
    <w:basedOn w:val="Normalny"/>
    <w:link w:val="Nagwek22"/>
    <w:rsid w:val="00377896"/>
    <w:pPr>
      <w:shd w:val="clear" w:color="auto" w:fill="FFFFFF"/>
      <w:spacing w:before="540" w:after="300" w:line="0" w:lineRule="atLeast"/>
      <w:outlineLvl w:val="1"/>
    </w:pPr>
    <w:rPr>
      <w:rFonts w:ascii="MS Mincho" w:eastAsia="MS Mincho" w:hAnsi="MS Mincho" w:cs="MS Mincho"/>
      <w:sz w:val="23"/>
      <w:szCs w:val="23"/>
      <w:lang w:eastAsia="en-US"/>
    </w:rPr>
  </w:style>
  <w:style w:type="character" w:customStyle="1" w:styleId="TeksttreciKursywa">
    <w:name w:val="Tekst treści + Kursywa"/>
    <w:rsid w:val="0037789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Teksttreci10">
    <w:name w:val="Tekst treści (10)_"/>
    <w:link w:val="Teksttreci100"/>
    <w:rsid w:val="00377896"/>
    <w:rPr>
      <w:rFonts w:ascii="MS Mincho" w:eastAsia="MS Mincho" w:hAnsi="MS Mincho" w:cs="MS Mincho"/>
      <w:sz w:val="34"/>
      <w:szCs w:val="34"/>
      <w:shd w:val="clear" w:color="auto" w:fill="FFFFFF"/>
    </w:rPr>
  </w:style>
  <w:style w:type="paragraph" w:customStyle="1" w:styleId="Teksttreci100">
    <w:name w:val="Tekst treści (10)"/>
    <w:basedOn w:val="Normalny"/>
    <w:link w:val="Teksttreci10"/>
    <w:rsid w:val="00377896"/>
    <w:pPr>
      <w:shd w:val="clear" w:color="auto" w:fill="FFFFFF"/>
      <w:spacing w:after="600" w:line="0" w:lineRule="atLeast"/>
    </w:pPr>
    <w:rPr>
      <w:rFonts w:ascii="MS Mincho" w:eastAsia="MS Mincho" w:hAnsi="MS Mincho" w:cs="MS Mincho"/>
      <w:sz w:val="34"/>
      <w:szCs w:val="34"/>
      <w:lang w:eastAsia="en-US"/>
    </w:rPr>
  </w:style>
  <w:style w:type="character" w:customStyle="1" w:styleId="Teksttreci11">
    <w:name w:val="Tekst treści (11)_"/>
    <w:link w:val="Teksttreci110"/>
    <w:rsid w:val="00377896"/>
    <w:rPr>
      <w:rFonts w:ascii="MS Mincho" w:eastAsia="MS Mincho" w:hAnsi="MS Mincho" w:cs="MS Mincho"/>
      <w:sz w:val="33"/>
      <w:szCs w:val="33"/>
      <w:shd w:val="clear" w:color="auto" w:fill="FFFFFF"/>
    </w:rPr>
  </w:style>
  <w:style w:type="paragraph" w:customStyle="1" w:styleId="Teksttreci110">
    <w:name w:val="Tekst treści (11)"/>
    <w:basedOn w:val="Normalny"/>
    <w:link w:val="Teksttreci11"/>
    <w:rsid w:val="00377896"/>
    <w:pPr>
      <w:shd w:val="clear" w:color="auto" w:fill="FFFFFF"/>
      <w:spacing w:before="600" w:after="420" w:line="0" w:lineRule="atLeast"/>
    </w:pPr>
    <w:rPr>
      <w:rFonts w:ascii="MS Mincho" w:eastAsia="MS Mincho" w:hAnsi="MS Mincho" w:cs="MS Mincho"/>
      <w:sz w:val="33"/>
      <w:szCs w:val="33"/>
      <w:lang w:eastAsia="en-US"/>
    </w:rPr>
  </w:style>
  <w:style w:type="character" w:customStyle="1" w:styleId="Nagwek23">
    <w:name w:val="Nagłówek #2 (3)_"/>
    <w:link w:val="Nagwek230"/>
    <w:rsid w:val="00377896"/>
    <w:rPr>
      <w:rFonts w:ascii="MS Mincho" w:eastAsia="MS Mincho" w:hAnsi="MS Mincho" w:cs="MS Mincho"/>
      <w:sz w:val="23"/>
      <w:szCs w:val="23"/>
      <w:shd w:val="clear" w:color="auto" w:fill="FFFFFF"/>
    </w:rPr>
  </w:style>
  <w:style w:type="paragraph" w:customStyle="1" w:styleId="Nagwek230">
    <w:name w:val="Nagłówek #2 (3)"/>
    <w:basedOn w:val="Normalny"/>
    <w:link w:val="Nagwek23"/>
    <w:rsid w:val="00377896"/>
    <w:pPr>
      <w:shd w:val="clear" w:color="auto" w:fill="FFFFFF"/>
      <w:spacing w:before="540" w:after="300" w:line="0" w:lineRule="atLeast"/>
      <w:outlineLvl w:val="1"/>
    </w:pPr>
    <w:rPr>
      <w:rFonts w:ascii="MS Mincho" w:eastAsia="MS Mincho" w:hAnsi="MS Mincho" w:cs="MS Mincho"/>
      <w:sz w:val="23"/>
      <w:szCs w:val="23"/>
      <w:lang w:eastAsia="en-US"/>
    </w:rPr>
  </w:style>
  <w:style w:type="character" w:customStyle="1" w:styleId="Nagwek30">
    <w:name w:val="Nagłówek #3_"/>
    <w:link w:val="Nagwek31"/>
    <w:rsid w:val="00377896"/>
    <w:rPr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377896"/>
    <w:pPr>
      <w:shd w:val="clear" w:color="auto" w:fill="FFFFFF"/>
      <w:spacing w:before="540" w:after="300" w:line="0" w:lineRule="atLeast"/>
      <w:outlineLvl w:val="2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ogrubienieNagweklubstopka115ptOdstpy3pt">
    <w:name w:val="Pogrubienie;Nagłówek lub stopka + 11;5 pt;Odstępy 3 pt"/>
    <w:rsid w:val="0037789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60"/>
      <w:sz w:val="23"/>
      <w:szCs w:val="23"/>
      <w:shd w:val="clear" w:color="auto" w:fill="FFFFFF"/>
    </w:rPr>
  </w:style>
  <w:style w:type="character" w:customStyle="1" w:styleId="Nagwek24">
    <w:name w:val="Nagłówek #2 (4)_"/>
    <w:link w:val="Nagwek240"/>
    <w:rsid w:val="00377896"/>
    <w:rPr>
      <w:shd w:val="clear" w:color="auto" w:fill="FFFFFF"/>
    </w:rPr>
  </w:style>
  <w:style w:type="paragraph" w:customStyle="1" w:styleId="Nagwek240">
    <w:name w:val="Nagłówek #2 (4)"/>
    <w:basedOn w:val="Normalny"/>
    <w:link w:val="Nagwek24"/>
    <w:rsid w:val="00377896"/>
    <w:pPr>
      <w:shd w:val="clear" w:color="auto" w:fill="FFFFFF"/>
      <w:spacing w:before="540" w:after="300" w:line="0" w:lineRule="atLeast"/>
      <w:outlineLvl w:val="1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treci12">
    <w:name w:val="Tekst treści (12)_"/>
    <w:link w:val="Teksttreci120"/>
    <w:rsid w:val="00377896"/>
    <w:rPr>
      <w:sz w:val="27"/>
      <w:szCs w:val="27"/>
      <w:shd w:val="clear" w:color="auto" w:fill="FFFFFF"/>
    </w:rPr>
  </w:style>
  <w:style w:type="paragraph" w:customStyle="1" w:styleId="Teksttreci120">
    <w:name w:val="Tekst treści (12)"/>
    <w:basedOn w:val="Normalny"/>
    <w:link w:val="Teksttreci12"/>
    <w:rsid w:val="00377896"/>
    <w:pPr>
      <w:shd w:val="clear" w:color="auto" w:fill="FFFFFF"/>
      <w:spacing w:after="120" w:line="0" w:lineRule="atLeast"/>
      <w:ind w:hanging="420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Teksttreci13">
    <w:name w:val="Tekst treści (13)_"/>
    <w:link w:val="Teksttreci130"/>
    <w:rsid w:val="00377896"/>
    <w:rPr>
      <w:rFonts w:ascii="MS Mincho" w:eastAsia="MS Mincho" w:hAnsi="MS Mincho" w:cs="MS Mincho"/>
      <w:sz w:val="30"/>
      <w:szCs w:val="30"/>
      <w:shd w:val="clear" w:color="auto" w:fill="FFFFFF"/>
    </w:rPr>
  </w:style>
  <w:style w:type="paragraph" w:customStyle="1" w:styleId="Teksttreci130">
    <w:name w:val="Tekst treści (13)"/>
    <w:basedOn w:val="Normalny"/>
    <w:link w:val="Teksttreci13"/>
    <w:rsid w:val="00377896"/>
    <w:pPr>
      <w:shd w:val="clear" w:color="auto" w:fill="FFFFFF"/>
      <w:spacing w:before="120" w:after="660" w:line="0" w:lineRule="atLeast"/>
    </w:pPr>
    <w:rPr>
      <w:rFonts w:ascii="MS Mincho" w:eastAsia="MS Mincho" w:hAnsi="MS Mincho" w:cs="MS Mincho"/>
      <w:sz w:val="30"/>
      <w:szCs w:val="30"/>
      <w:lang w:eastAsia="en-US"/>
    </w:rPr>
  </w:style>
  <w:style w:type="character" w:customStyle="1" w:styleId="Nagwek25">
    <w:name w:val="Nagłówek #2 (5)_"/>
    <w:link w:val="Nagwek250"/>
    <w:rsid w:val="00377896"/>
    <w:rPr>
      <w:rFonts w:ascii="MS Mincho" w:eastAsia="MS Mincho" w:hAnsi="MS Mincho" w:cs="MS Mincho"/>
      <w:sz w:val="23"/>
      <w:szCs w:val="23"/>
      <w:shd w:val="clear" w:color="auto" w:fill="FFFFFF"/>
    </w:rPr>
  </w:style>
  <w:style w:type="paragraph" w:customStyle="1" w:styleId="Nagwek250">
    <w:name w:val="Nagłówek #2 (5)"/>
    <w:basedOn w:val="Normalny"/>
    <w:link w:val="Nagwek25"/>
    <w:rsid w:val="00377896"/>
    <w:pPr>
      <w:shd w:val="clear" w:color="auto" w:fill="FFFFFF"/>
      <w:spacing w:before="480" w:after="300" w:line="0" w:lineRule="atLeast"/>
      <w:outlineLvl w:val="1"/>
    </w:pPr>
    <w:rPr>
      <w:rFonts w:ascii="MS Mincho" w:eastAsia="MS Mincho" w:hAnsi="MS Mincho" w:cs="MS Mincho"/>
      <w:sz w:val="23"/>
      <w:szCs w:val="23"/>
      <w:lang w:eastAsia="en-US"/>
    </w:rPr>
  </w:style>
  <w:style w:type="character" w:customStyle="1" w:styleId="Nagwek42">
    <w:name w:val="Nagłówek #4 (2)_"/>
    <w:link w:val="Nagwek420"/>
    <w:rsid w:val="00377896"/>
    <w:rPr>
      <w:sz w:val="18"/>
      <w:szCs w:val="18"/>
      <w:shd w:val="clear" w:color="auto" w:fill="FFFFFF"/>
    </w:rPr>
  </w:style>
  <w:style w:type="paragraph" w:customStyle="1" w:styleId="Nagwek420">
    <w:name w:val="Nagłówek #4 (2)"/>
    <w:basedOn w:val="Normalny"/>
    <w:link w:val="Nagwek42"/>
    <w:rsid w:val="00377896"/>
    <w:pPr>
      <w:shd w:val="clear" w:color="auto" w:fill="FFFFFF"/>
      <w:spacing w:before="480" w:line="0" w:lineRule="atLeast"/>
      <w:outlineLvl w:val="3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Teksttreci16">
    <w:name w:val="Tekst treści (16)_"/>
    <w:link w:val="Teksttreci160"/>
    <w:rsid w:val="00377896"/>
    <w:rPr>
      <w:sz w:val="25"/>
      <w:szCs w:val="25"/>
      <w:shd w:val="clear" w:color="auto" w:fill="FFFFFF"/>
    </w:rPr>
  </w:style>
  <w:style w:type="paragraph" w:customStyle="1" w:styleId="Teksttreci160">
    <w:name w:val="Tekst treści (16)"/>
    <w:basedOn w:val="Normalny"/>
    <w:link w:val="Teksttreci16"/>
    <w:rsid w:val="00377896"/>
    <w:pPr>
      <w:shd w:val="clear" w:color="auto" w:fill="FFFFFF"/>
      <w:spacing w:after="480" w:line="326" w:lineRule="exact"/>
      <w:jc w:val="center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character" w:customStyle="1" w:styleId="Teksttreci16135pt">
    <w:name w:val="Tekst treści (16) + 13;5 pt"/>
    <w:rsid w:val="00377896"/>
    <w:rPr>
      <w:sz w:val="27"/>
      <w:szCs w:val="27"/>
      <w:shd w:val="clear" w:color="auto" w:fill="FFFFFF"/>
    </w:rPr>
  </w:style>
  <w:style w:type="character" w:customStyle="1" w:styleId="Teksttreci14">
    <w:name w:val="Tekst treści (14)_"/>
    <w:link w:val="Teksttreci140"/>
    <w:rsid w:val="00377896"/>
    <w:rPr>
      <w:sz w:val="18"/>
      <w:szCs w:val="18"/>
      <w:shd w:val="clear" w:color="auto" w:fill="FFFFFF"/>
    </w:rPr>
  </w:style>
  <w:style w:type="paragraph" w:customStyle="1" w:styleId="Teksttreci140">
    <w:name w:val="Tekst treści (14)"/>
    <w:basedOn w:val="Normalny"/>
    <w:link w:val="Teksttreci14"/>
    <w:rsid w:val="00377896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Teksttreci15">
    <w:name w:val="Tekst treści (15)_"/>
    <w:link w:val="Teksttreci150"/>
    <w:rsid w:val="00377896"/>
    <w:rPr>
      <w:spacing w:val="10"/>
      <w:shd w:val="clear" w:color="auto" w:fill="FFFFFF"/>
    </w:rPr>
  </w:style>
  <w:style w:type="paragraph" w:customStyle="1" w:styleId="Teksttreci150">
    <w:name w:val="Tekst treści (15)"/>
    <w:basedOn w:val="Normalny"/>
    <w:link w:val="Teksttreci15"/>
    <w:rsid w:val="00377896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pacing w:val="10"/>
      <w:sz w:val="22"/>
      <w:szCs w:val="22"/>
      <w:lang w:eastAsia="en-US"/>
    </w:rPr>
  </w:style>
  <w:style w:type="character" w:customStyle="1" w:styleId="Podpistabeli">
    <w:name w:val="Podpis tabeli_"/>
    <w:link w:val="Podpistabeli0"/>
    <w:rsid w:val="00377896"/>
    <w:rPr>
      <w:sz w:val="19"/>
      <w:szCs w:val="19"/>
      <w:shd w:val="clear" w:color="auto" w:fill="FFFFFF"/>
    </w:rPr>
  </w:style>
  <w:style w:type="paragraph" w:customStyle="1" w:styleId="Podpistabeli0">
    <w:name w:val="Podpis tabeli"/>
    <w:basedOn w:val="Normalny"/>
    <w:link w:val="Podpistabeli"/>
    <w:rsid w:val="00377896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character" w:customStyle="1" w:styleId="Teksttreci17">
    <w:name w:val="Tekst treści (17)_"/>
    <w:link w:val="Teksttreci170"/>
    <w:rsid w:val="00377896"/>
    <w:rPr>
      <w:sz w:val="19"/>
      <w:szCs w:val="19"/>
      <w:shd w:val="clear" w:color="auto" w:fill="FFFFFF"/>
    </w:rPr>
  </w:style>
  <w:style w:type="paragraph" w:customStyle="1" w:styleId="Teksttreci170">
    <w:name w:val="Tekst treści (17)"/>
    <w:basedOn w:val="Normalny"/>
    <w:link w:val="Teksttreci17"/>
    <w:rsid w:val="00377896"/>
    <w:pPr>
      <w:shd w:val="clear" w:color="auto" w:fill="FFFFFF"/>
      <w:spacing w:after="1380" w:line="0" w:lineRule="atLeast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character" w:customStyle="1" w:styleId="Nagwek20">
    <w:name w:val="Nagłówek #2_"/>
    <w:link w:val="Nagwek21"/>
    <w:rsid w:val="00377896"/>
    <w:rPr>
      <w:sz w:val="27"/>
      <w:szCs w:val="27"/>
      <w:shd w:val="clear" w:color="auto" w:fill="FFFFFF"/>
    </w:rPr>
  </w:style>
  <w:style w:type="paragraph" w:customStyle="1" w:styleId="Nagwek21">
    <w:name w:val="Nagłówek #2"/>
    <w:basedOn w:val="Normalny"/>
    <w:link w:val="Nagwek20"/>
    <w:rsid w:val="00377896"/>
    <w:pPr>
      <w:shd w:val="clear" w:color="auto" w:fill="FFFFFF"/>
      <w:spacing w:before="1380" w:after="900" w:line="0" w:lineRule="atLeast"/>
      <w:outlineLvl w:val="1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Teksttreci18">
    <w:name w:val="Tekst treści (18)_"/>
    <w:link w:val="Teksttreci180"/>
    <w:rsid w:val="00377896"/>
    <w:rPr>
      <w:sz w:val="17"/>
      <w:szCs w:val="17"/>
      <w:shd w:val="clear" w:color="auto" w:fill="FFFFFF"/>
    </w:rPr>
  </w:style>
  <w:style w:type="paragraph" w:customStyle="1" w:styleId="Teksttreci180">
    <w:name w:val="Tekst treści (18)"/>
    <w:basedOn w:val="Normalny"/>
    <w:link w:val="Teksttreci18"/>
    <w:rsid w:val="00377896"/>
    <w:pPr>
      <w:shd w:val="clear" w:color="auto" w:fill="FFFFFF"/>
      <w:spacing w:before="720" w:after="1560" w:line="0" w:lineRule="atLeast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character" w:customStyle="1" w:styleId="Nagwek26">
    <w:name w:val="Nagłówek #2 (6)_"/>
    <w:link w:val="Nagwek260"/>
    <w:rsid w:val="00377896"/>
    <w:rPr>
      <w:rFonts w:ascii="MS Mincho" w:eastAsia="MS Mincho" w:hAnsi="MS Mincho" w:cs="MS Mincho"/>
      <w:sz w:val="24"/>
      <w:szCs w:val="24"/>
      <w:shd w:val="clear" w:color="auto" w:fill="FFFFFF"/>
    </w:rPr>
  </w:style>
  <w:style w:type="paragraph" w:customStyle="1" w:styleId="Nagwek260">
    <w:name w:val="Nagłówek #2 (6)"/>
    <w:basedOn w:val="Normalny"/>
    <w:link w:val="Nagwek26"/>
    <w:rsid w:val="00377896"/>
    <w:pPr>
      <w:shd w:val="clear" w:color="auto" w:fill="FFFFFF"/>
      <w:spacing w:before="540" w:after="300" w:line="0" w:lineRule="atLeast"/>
      <w:outlineLvl w:val="1"/>
    </w:pPr>
    <w:rPr>
      <w:rFonts w:ascii="MS Mincho" w:eastAsia="MS Mincho" w:hAnsi="MS Mincho" w:cs="MS Mincho"/>
      <w:sz w:val="24"/>
      <w:szCs w:val="24"/>
      <w:lang w:eastAsia="en-US"/>
    </w:rPr>
  </w:style>
  <w:style w:type="character" w:customStyle="1" w:styleId="Teksttreci2Bezpogrubienia">
    <w:name w:val="Tekst treści (2) + Bez pogrubienia"/>
    <w:rsid w:val="00377896"/>
    <w:rPr>
      <w:b/>
      <w:bCs/>
      <w:sz w:val="22"/>
      <w:szCs w:val="22"/>
      <w:shd w:val="clear" w:color="auto" w:fill="FFFFFF"/>
    </w:rPr>
  </w:style>
  <w:style w:type="character" w:customStyle="1" w:styleId="Teksttreci6Odstpy1pt">
    <w:name w:val="Tekst treści (6) + Odstępy 1 pt"/>
    <w:rsid w:val="00377896"/>
    <w:rPr>
      <w:spacing w:val="30"/>
      <w:sz w:val="22"/>
      <w:szCs w:val="22"/>
      <w:shd w:val="clear" w:color="auto" w:fill="FFFFFF"/>
    </w:rPr>
  </w:style>
  <w:style w:type="character" w:customStyle="1" w:styleId="Teksttreci19">
    <w:name w:val="Tekst treści (19)_"/>
    <w:link w:val="Teksttreci190"/>
    <w:rsid w:val="00377896"/>
    <w:rPr>
      <w:rFonts w:ascii="MS Mincho" w:eastAsia="MS Mincho" w:hAnsi="MS Mincho" w:cs="MS Mincho"/>
      <w:sz w:val="21"/>
      <w:szCs w:val="21"/>
      <w:shd w:val="clear" w:color="auto" w:fill="FFFFFF"/>
    </w:rPr>
  </w:style>
  <w:style w:type="paragraph" w:customStyle="1" w:styleId="Teksttreci190">
    <w:name w:val="Tekst treści (19)"/>
    <w:basedOn w:val="Normalny"/>
    <w:link w:val="Teksttreci19"/>
    <w:rsid w:val="00377896"/>
    <w:pPr>
      <w:shd w:val="clear" w:color="auto" w:fill="FFFFFF"/>
      <w:spacing w:before="480" w:after="300" w:line="0" w:lineRule="atLeast"/>
    </w:pPr>
    <w:rPr>
      <w:rFonts w:ascii="MS Mincho" w:eastAsia="MS Mincho" w:hAnsi="MS Mincho" w:cs="MS Mincho"/>
      <w:sz w:val="21"/>
      <w:szCs w:val="21"/>
      <w:lang w:eastAsia="en-US"/>
    </w:rPr>
  </w:style>
  <w:style w:type="character" w:customStyle="1" w:styleId="Teksttreci200">
    <w:name w:val="Tekst treści (20)_"/>
    <w:link w:val="Teksttreci201"/>
    <w:rsid w:val="00377896"/>
    <w:rPr>
      <w:sz w:val="19"/>
      <w:szCs w:val="19"/>
      <w:shd w:val="clear" w:color="auto" w:fill="FFFFFF"/>
    </w:rPr>
  </w:style>
  <w:style w:type="paragraph" w:customStyle="1" w:styleId="Teksttreci201">
    <w:name w:val="Tekst treści (20)"/>
    <w:basedOn w:val="Normalny"/>
    <w:link w:val="Teksttreci200"/>
    <w:rsid w:val="00377896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paragraph" w:customStyle="1" w:styleId="tekst">
    <w:name w:val="tekst"/>
    <w:basedOn w:val="Normalny"/>
    <w:rsid w:val="00377896"/>
    <w:pPr>
      <w:suppressLineNumbers/>
      <w:spacing w:before="60" w:after="60"/>
      <w:ind w:right="45"/>
      <w:jc w:val="both"/>
    </w:pPr>
    <w:rPr>
      <w:sz w:val="24"/>
      <w:szCs w:val="24"/>
    </w:rPr>
  </w:style>
  <w:style w:type="paragraph" w:styleId="Listanumerowana2">
    <w:name w:val="List Number 2"/>
    <w:basedOn w:val="Normalny"/>
    <w:rsid w:val="00377896"/>
    <w:pPr>
      <w:numPr>
        <w:numId w:val="1"/>
      </w:numPr>
      <w:contextualSpacing/>
    </w:pPr>
  </w:style>
  <w:style w:type="paragraph" w:styleId="Lista2">
    <w:name w:val="List 2"/>
    <w:basedOn w:val="Normalny"/>
    <w:rsid w:val="00377896"/>
    <w:pPr>
      <w:ind w:left="566" w:hanging="283"/>
      <w:contextualSpacing/>
    </w:pPr>
  </w:style>
  <w:style w:type="paragraph" w:styleId="Listapunktowana2">
    <w:name w:val="List Bullet 2"/>
    <w:basedOn w:val="Normalny"/>
    <w:autoRedefine/>
    <w:rsid w:val="00377896"/>
    <w:pPr>
      <w:tabs>
        <w:tab w:val="left" w:pos="708"/>
      </w:tabs>
    </w:pPr>
    <w:rPr>
      <w:sz w:val="24"/>
      <w:szCs w:val="24"/>
    </w:rPr>
  </w:style>
  <w:style w:type="paragraph" w:customStyle="1" w:styleId="Wcietyzkresk13">
    <w:name w:val="Wciety zkresk1 3"/>
    <w:basedOn w:val="Normalny"/>
    <w:rsid w:val="00377896"/>
    <w:pPr>
      <w:tabs>
        <w:tab w:val="left" w:pos="567"/>
      </w:tabs>
      <w:spacing w:line="360" w:lineRule="auto"/>
      <w:ind w:left="567" w:hanging="567"/>
      <w:jc w:val="both"/>
    </w:pPr>
    <w:rPr>
      <w:rFonts w:ascii="Arial" w:hAnsi="Arial"/>
      <w:sz w:val="24"/>
    </w:rPr>
  </w:style>
  <w:style w:type="paragraph" w:customStyle="1" w:styleId="zwykly">
    <w:name w:val="zwykly"/>
    <w:basedOn w:val="Normalny"/>
    <w:rsid w:val="00377896"/>
    <w:pPr>
      <w:tabs>
        <w:tab w:val="left" w:pos="397"/>
        <w:tab w:val="left" w:pos="794"/>
        <w:tab w:val="left" w:pos="1191"/>
      </w:tabs>
      <w:spacing w:line="360" w:lineRule="atLeast"/>
    </w:pPr>
    <w:rPr>
      <w:sz w:val="24"/>
      <w:szCs w:val="24"/>
      <w:lang w:val="en-GB"/>
    </w:rPr>
  </w:style>
  <w:style w:type="character" w:styleId="Pogrubienie">
    <w:name w:val="Strong"/>
    <w:uiPriority w:val="22"/>
    <w:qFormat/>
    <w:rsid w:val="00377896"/>
    <w:rPr>
      <w:b/>
      <w:bCs/>
    </w:rPr>
  </w:style>
  <w:style w:type="paragraph" w:customStyle="1" w:styleId="Zwykytekst1">
    <w:name w:val="Zwykły tekst1"/>
    <w:basedOn w:val="Normalny"/>
    <w:rsid w:val="00377896"/>
    <w:pPr>
      <w:suppressAutoHyphens/>
    </w:pPr>
    <w:rPr>
      <w:rFonts w:ascii="Courier New" w:hAnsi="Courier New"/>
      <w:lang w:eastAsia="ar-SA"/>
    </w:rPr>
  </w:style>
  <w:style w:type="character" w:styleId="Tekstzastpczy">
    <w:name w:val="Placeholder Text"/>
    <w:uiPriority w:val="99"/>
    <w:semiHidden/>
    <w:rsid w:val="00377896"/>
    <w:rPr>
      <w:color w:val="808080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377896"/>
    <w:rPr>
      <w:rFonts w:ascii="Calibri" w:eastAsia="Calibri" w:hAnsi="Calibr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377896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uiPriority w:val="99"/>
    <w:unhideWhenUsed/>
    <w:rsid w:val="00377896"/>
    <w:rPr>
      <w:vertAlign w:val="superscript"/>
    </w:rPr>
  </w:style>
  <w:style w:type="character" w:customStyle="1" w:styleId="apple-converted-space">
    <w:name w:val="apple-converted-space"/>
    <w:basedOn w:val="Domylnaczcionkaakapitu"/>
    <w:rsid w:val="00377896"/>
  </w:style>
  <w:style w:type="character" w:customStyle="1" w:styleId="postbody">
    <w:name w:val="postbody"/>
    <w:basedOn w:val="Domylnaczcionkaakapitu"/>
    <w:rsid w:val="00377896"/>
  </w:style>
  <w:style w:type="paragraph" w:customStyle="1" w:styleId="Tekstpodstawowywciety2">
    <w:name w:val="Tekst podstawowy wciety 2"/>
    <w:basedOn w:val="Normalny"/>
    <w:next w:val="Normalny"/>
    <w:rsid w:val="00377896"/>
    <w:pPr>
      <w:autoSpaceDE w:val="0"/>
      <w:autoSpaceDN w:val="0"/>
      <w:adjustRightInd w:val="0"/>
    </w:pPr>
    <w:rPr>
      <w:rFonts w:ascii="TimesNewRoman,Bold" w:hAnsi="TimesNewRoman,Bold"/>
      <w:sz w:val="24"/>
    </w:rPr>
  </w:style>
  <w:style w:type="paragraph" w:customStyle="1" w:styleId="Tekstpodstawowywcity21">
    <w:name w:val="Tekst podstawowy wcięty 21"/>
    <w:basedOn w:val="Normalny"/>
    <w:rsid w:val="00377896"/>
    <w:pPr>
      <w:widowControl w:val="0"/>
      <w:ind w:left="708"/>
    </w:pPr>
    <w:rPr>
      <w:rFonts w:ascii="Century Gothic" w:hAnsi="Century Gothic"/>
      <w:sz w:val="24"/>
    </w:rPr>
  </w:style>
  <w:style w:type="paragraph" w:customStyle="1" w:styleId="Tekstpodstawowywcity22">
    <w:name w:val="Tekst podstawowy wcięty 22"/>
    <w:basedOn w:val="Normalny"/>
    <w:rsid w:val="00377896"/>
    <w:pPr>
      <w:widowControl w:val="0"/>
      <w:ind w:left="708"/>
    </w:pPr>
    <w:rPr>
      <w:rFonts w:ascii="Century Gothic" w:hAnsi="Century Gothic"/>
      <w:sz w:val="24"/>
    </w:rPr>
  </w:style>
  <w:style w:type="paragraph" w:customStyle="1" w:styleId="Standard">
    <w:name w:val="Standard"/>
    <w:rsid w:val="0037789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en-US" w:eastAsia="zh-CN" w:bidi="hi-IN"/>
    </w:rPr>
  </w:style>
  <w:style w:type="paragraph" w:customStyle="1" w:styleId="Stopka1">
    <w:name w:val="Stopka1"/>
    <w:basedOn w:val="Standard"/>
    <w:rsid w:val="00377896"/>
    <w:pPr>
      <w:suppressLineNumbers/>
      <w:tabs>
        <w:tab w:val="center" w:pos="4320"/>
        <w:tab w:val="right" w:pos="8640"/>
      </w:tabs>
    </w:pPr>
  </w:style>
  <w:style w:type="paragraph" w:customStyle="1" w:styleId="Tekstpodstawowywcity23">
    <w:name w:val="Tekst podstawowy wcięty 23"/>
    <w:basedOn w:val="Normalny"/>
    <w:rsid w:val="00377896"/>
    <w:pPr>
      <w:widowControl w:val="0"/>
      <w:ind w:left="708"/>
    </w:pPr>
    <w:rPr>
      <w:rFonts w:ascii="Century Gothic" w:hAnsi="Century Gothic"/>
      <w:sz w:val="24"/>
    </w:rPr>
  </w:style>
  <w:style w:type="character" w:customStyle="1" w:styleId="st">
    <w:name w:val="st"/>
    <w:basedOn w:val="Domylnaczcionkaakapitu"/>
    <w:rsid w:val="00377896"/>
  </w:style>
  <w:style w:type="character" w:styleId="Uwydatnienie">
    <w:name w:val="Emphasis"/>
    <w:uiPriority w:val="20"/>
    <w:qFormat/>
    <w:rsid w:val="00377896"/>
    <w:rPr>
      <w:i/>
      <w:iCs/>
    </w:rPr>
  </w:style>
  <w:style w:type="paragraph" w:customStyle="1" w:styleId="Akapitzlist2">
    <w:name w:val="Akapit z listą2"/>
    <w:basedOn w:val="Normalny"/>
    <w:qFormat/>
    <w:rsid w:val="00377896"/>
    <w:pPr>
      <w:ind w:left="720"/>
      <w:contextualSpacing/>
    </w:pPr>
    <w:rPr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377896"/>
    <w:pPr>
      <w:spacing w:line="197" w:lineRule="atLeast"/>
    </w:pPr>
    <w:rPr>
      <w:rFonts w:ascii="Classic EFN" w:eastAsiaTheme="minorHAnsi" w:hAnsi="Classic EFN" w:cstheme="minorBidi"/>
      <w:color w:val="auto"/>
    </w:rPr>
  </w:style>
  <w:style w:type="paragraph" w:customStyle="1" w:styleId="NormalBold">
    <w:name w:val="NormalBold"/>
    <w:basedOn w:val="Normalny"/>
    <w:link w:val="NormalBoldChar"/>
    <w:rsid w:val="00377896"/>
    <w:pPr>
      <w:widowControl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377896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377896"/>
    <w:rPr>
      <w:b/>
      <w:i/>
      <w:spacing w:val="0"/>
    </w:rPr>
  </w:style>
  <w:style w:type="paragraph" w:customStyle="1" w:styleId="Text1">
    <w:name w:val="Text 1"/>
    <w:basedOn w:val="Normalny"/>
    <w:rsid w:val="00377896"/>
    <w:pPr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Left">
    <w:name w:val="Normal Left"/>
    <w:basedOn w:val="Normalny"/>
    <w:rsid w:val="00377896"/>
    <w:pPr>
      <w:spacing w:before="120" w:after="120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Normalny"/>
    <w:rsid w:val="00377896"/>
    <w:pPr>
      <w:numPr>
        <w:numId w:val="3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1">
    <w:name w:val="Tiret 1"/>
    <w:basedOn w:val="Normalny"/>
    <w:rsid w:val="00377896"/>
    <w:pPr>
      <w:numPr>
        <w:numId w:val="4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377896"/>
    <w:pPr>
      <w:numPr>
        <w:numId w:val="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377896"/>
    <w:pPr>
      <w:numPr>
        <w:ilvl w:val="1"/>
        <w:numId w:val="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377896"/>
    <w:pPr>
      <w:numPr>
        <w:ilvl w:val="2"/>
        <w:numId w:val="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377896"/>
    <w:pPr>
      <w:numPr>
        <w:ilvl w:val="3"/>
        <w:numId w:val="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377896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377896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377896"/>
    <w:pPr>
      <w:spacing w:before="120" w:after="120"/>
      <w:jc w:val="center"/>
    </w:pPr>
    <w:rPr>
      <w:rFonts w:eastAsia="Calibri"/>
      <w:b/>
      <w:sz w:val="24"/>
      <w:szCs w:val="22"/>
      <w:u w:val="single"/>
      <w:lang w:eastAsia="en-GB"/>
    </w:rPr>
  </w:style>
  <w:style w:type="numbering" w:customStyle="1" w:styleId="WWNum2">
    <w:name w:val="WWNum2"/>
    <w:basedOn w:val="Bezlisty"/>
    <w:rsid w:val="00377896"/>
    <w:pPr>
      <w:numPr>
        <w:numId w:val="7"/>
      </w:numPr>
    </w:pPr>
  </w:style>
  <w:style w:type="numbering" w:customStyle="1" w:styleId="WWNum10">
    <w:name w:val="WWNum10"/>
    <w:basedOn w:val="Bezlisty"/>
    <w:rsid w:val="00377896"/>
    <w:pPr>
      <w:numPr>
        <w:numId w:val="6"/>
      </w:numPr>
    </w:pPr>
  </w:style>
  <w:style w:type="numbering" w:customStyle="1" w:styleId="WWNum29">
    <w:name w:val="WWNum29"/>
    <w:basedOn w:val="Bezlisty"/>
    <w:rsid w:val="00377896"/>
    <w:pPr>
      <w:numPr>
        <w:numId w:val="8"/>
      </w:numPr>
    </w:p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rsid w:val="0037789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E-1">
    <w:name w:val="E-1"/>
    <w:basedOn w:val="Normalny"/>
    <w:rsid w:val="00C24DBD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Edward">
    <w:name w:val="Edward"/>
    <w:basedOn w:val="Normalny"/>
    <w:rsid w:val="00C24DBD"/>
    <w:rPr>
      <w:rFonts w:ascii="Tms Rmn" w:hAnsi="Tms Rmn"/>
      <w:noProof/>
    </w:rPr>
  </w:style>
  <w:style w:type="paragraph" w:customStyle="1" w:styleId="Nagwek11">
    <w:name w:val="Nagłówek 11"/>
    <w:basedOn w:val="Normalny"/>
    <w:rsid w:val="00C24DBD"/>
    <w:pPr>
      <w:spacing w:before="240" w:after="240"/>
      <w:jc w:val="both"/>
    </w:pPr>
    <w:rPr>
      <w:rFonts w:ascii="Arial" w:hAnsi="Arial" w:cs="Arial"/>
      <w:b/>
      <w:bCs/>
      <w:szCs w:val="24"/>
    </w:rPr>
  </w:style>
  <w:style w:type="paragraph" w:customStyle="1" w:styleId="marek">
    <w:name w:val="marek"/>
    <w:basedOn w:val="Normalny"/>
    <w:rsid w:val="00C24DBD"/>
    <w:pPr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sz w:val="28"/>
    </w:rPr>
  </w:style>
  <w:style w:type="paragraph" w:customStyle="1" w:styleId="Akapitzlist1">
    <w:name w:val="Akapit z listą1"/>
    <w:basedOn w:val="Normalny"/>
    <w:qFormat/>
    <w:rsid w:val="000844FE"/>
    <w:pPr>
      <w:suppressAutoHyphens/>
      <w:ind w:left="708"/>
    </w:pPr>
    <w:rPr>
      <w:kern w:val="1"/>
      <w:sz w:val="24"/>
      <w:szCs w:val="24"/>
      <w:lang w:eastAsia="ar-SA"/>
    </w:rPr>
  </w:style>
  <w:style w:type="paragraph" w:customStyle="1" w:styleId="Akapitzlist3">
    <w:name w:val="Akapit z listą3"/>
    <w:basedOn w:val="Normalny"/>
    <w:rsid w:val="000844FE"/>
    <w:pPr>
      <w:suppressAutoHyphens/>
      <w:ind w:left="708"/>
    </w:pPr>
    <w:rPr>
      <w:kern w:val="1"/>
      <w:sz w:val="24"/>
      <w:szCs w:val="24"/>
      <w:lang w:eastAsia="ar-SA"/>
    </w:rPr>
  </w:style>
  <w:style w:type="paragraph" w:customStyle="1" w:styleId="gwp0fa1a083msonormal">
    <w:name w:val="gwp0fa1a083_msonormal"/>
    <w:basedOn w:val="Normalny"/>
    <w:rsid w:val="007F74CC"/>
    <w:pPr>
      <w:spacing w:before="100" w:beforeAutospacing="1" w:after="100" w:afterAutospacing="1"/>
    </w:pPr>
    <w:rPr>
      <w:sz w:val="24"/>
      <w:szCs w:val="24"/>
    </w:rPr>
  </w:style>
  <w:style w:type="numbering" w:customStyle="1" w:styleId="StylStylPunktowane11ptPogrubienieKonspektynumerowaneTim121">
    <w:name w:val="Styl Styl Punktowane 11 pt Pogrubienie + Konspekty numerowane Tim...121"/>
    <w:rsid w:val="003B4371"/>
    <w:pPr>
      <w:numPr>
        <w:numId w:val="14"/>
      </w:numPr>
    </w:pPr>
  </w:style>
  <w:style w:type="numbering" w:customStyle="1" w:styleId="StylStylPunktowane11ptPogrubienieKonspektynumerowaneTim3">
    <w:name w:val="Styl Styl Punktowane 11 pt Pogrubienie + Konspekty numerowane Tim...3"/>
    <w:rsid w:val="00843C85"/>
    <w:pPr>
      <w:numPr>
        <w:numId w:val="15"/>
      </w:numPr>
    </w:pPr>
  </w:style>
  <w:style w:type="paragraph" w:customStyle="1" w:styleId="Normalny1">
    <w:name w:val="Normalny1"/>
    <w:rsid w:val="006B6DD0"/>
    <w:pPr>
      <w:spacing w:after="0"/>
    </w:pPr>
    <w:rPr>
      <w:rFonts w:ascii="Arial" w:eastAsia="Arial" w:hAnsi="Arial" w:cs="Arial"/>
      <w:lang w:eastAsia="pl-PL"/>
    </w:rPr>
  </w:style>
  <w:style w:type="character" w:customStyle="1" w:styleId="highlight">
    <w:name w:val="highlight"/>
    <w:basedOn w:val="Domylnaczcionkaakapitu"/>
    <w:rsid w:val="002F03E3"/>
  </w:style>
  <w:style w:type="character" w:customStyle="1" w:styleId="markedcontent">
    <w:name w:val="markedcontent"/>
    <w:basedOn w:val="Domylnaczcionkaakapitu"/>
    <w:rsid w:val="004842A5"/>
  </w:style>
  <w:style w:type="numbering" w:customStyle="1" w:styleId="Bezlisty1">
    <w:name w:val="Bez listy1"/>
    <w:next w:val="Bezlisty"/>
    <w:uiPriority w:val="99"/>
    <w:semiHidden/>
    <w:unhideWhenUsed/>
    <w:rsid w:val="009D1B41"/>
  </w:style>
  <w:style w:type="paragraph" w:customStyle="1" w:styleId="FR4">
    <w:name w:val="FR4"/>
    <w:rsid w:val="009D1B41"/>
    <w:pPr>
      <w:widowControl w:val="0"/>
      <w:spacing w:after="0" w:line="280" w:lineRule="auto"/>
      <w:ind w:left="240"/>
      <w:jc w:val="both"/>
    </w:pPr>
    <w:rPr>
      <w:rFonts w:ascii="Arial" w:eastAsia="Times New Roman" w:hAnsi="Arial" w:cs="Times New Roman"/>
      <w:i/>
      <w:sz w:val="20"/>
      <w:szCs w:val="20"/>
      <w:lang w:eastAsia="pl-PL"/>
    </w:rPr>
  </w:style>
  <w:style w:type="paragraph" w:customStyle="1" w:styleId="Text">
    <w:name w:val="Text"/>
    <w:basedOn w:val="Normalny"/>
    <w:rsid w:val="009D1B41"/>
    <w:pPr>
      <w:tabs>
        <w:tab w:val="left" w:pos="567"/>
      </w:tabs>
      <w:spacing w:before="60" w:after="60" w:line="280" w:lineRule="exact"/>
      <w:ind w:firstLine="567"/>
      <w:jc w:val="both"/>
    </w:pPr>
    <w:rPr>
      <w:sz w:val="24"/>
    </w:rPr>
  </w:style>
  <w:style w:type="paragraph" w:styleId="Tekstpodstawowyzwciciem2">
    <w:name w:val="Body Text First Indent 2"/>
    <w:basedOn w:val="Tekstpodstawowywcity"/>
    <w:link w:val="Tekstpodstawowyzwciciem2Znak"/>
    <w:rsid w:val="009D1B41"/>
    <w:pPr>
      <w:ind w:firstLine="210"/>
    </w:pPr>
    <w:rPr>
      <w:sz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9D1B41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oziom1-czesc">
    <w:name w:val="Poziom 1 -czesc"/>
    <w:basedOn w:val="Normalny"/>
    <w:rsid w:val="009D1B41"/>
    <w:pPr>
      <w:numPr>
        <w:numId w:val="28"/>
      </w:numPr>
    </w:pPr>
    <w:rPr>
      <w:sz w:val="24"/>
    </w:rPr>
  </w:style>
  <w:style w:type="paragraph" w:customStyle="1" w:styleId="Poziom2-pkt">
    <w:name w:val="Poziom 2 - pkt"/>
    <w:basedOn w:val="Normalny"/>
    <w:rsid w:val="009D1B41"/>
    <w:pPr>
      <w:numPr>
        <w:numId w:val="29"/>
      </w:numPr>
      <w:ind w:hanging="396"/>
    </w:pPr>
    <w:rPr>
      <w:sz w:val="24"/>
    </w:rPr>
  </w:style>
  <w:style w:type="paragraph" w:customStyle="1" w:styleId="Poziom3-ppkt">
    <w:name w:val="Poziom 3 - ppkt"/>
    <w:basedOn w:val="Normalny"/>
    <w:rsid w:val="009D1B41"/>
    <w:pPr>
      <w:numPr>
        <w:ilvl w:val="1"/>
        <w:numId w:val="29"/>
      </w:numPr>
      <w:tabs>
        <w:tab w:val="num" w:pos="1134"/>
      </w:tabs>
      <w:ind w:left="1134" w:hanging="397"/>
    </w:pPr>
    <w:rPr>
      <w:sz w:val="24"/>
    </w:rPr>
  </w:style>
  <w:style w:type="paragraph" w:customStyle="1" w:styleId="F3dotyczy">
    <w:name w:val="F3_dotyczy"/>
    <w:aliases w:val="załącznik"/>
    <w:basedOn w:val="Normalny"/>
    <w:rsid w:val="009D1B41"/>
    <w:rPr>
      <w:sz w:val="24"/>
    </w:rPr>
  </w:style>
  <w:style w:type="paragraph" w:customStyle="1" w:styleId="F4AKAPIT">
    <w:name w:val="F4_AKAPIT"/>
    <w:basedOn w:val="Normalny"/>
    <w:rsid w:val="009D1B41"/>
    <w:pPr>
      <w:ind w:firstLine="709"/>
      <w:jc w:val="both"/>
    </w:pPr>
    <w:rPr>
      <w:sz w:val="24"/>
    </w:rPr>
  </w:style>
  <w:style w:type="character" w:customStyle="1" w:styleId="Domylnaczcionkaakapitu1">
    <w:name w:val="Domyślna czcionka akapitu1"/>
    <w:rsid w:val="009D1B41"/>
  </w:style>
  <w:style w:type="paragraph" w:customStyle="1" w:styleId="Akapitzlist12">
    <w:name w:val="Akapit z listą12"/>
    <w:basedOn w:val="Normalny"/>
    <w:uiPriority w:val="34"/>
    <w:qFormat/>
    <w:rsid w:val="009D1B41"/>
    <w:pPr>
      <w:spacing w:after="120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Akapitzlist4">
    <w:name w:val="Akapit z listą4"/>
    <w:basedOn w:val="Normalny"/>
    <w:uiPriority w:val="34"/>
    <w:qFormat/>
    <w:rsid w:val="009D1B41"/>
    <w:pPr>
      <w:spacing w:after="120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Akapitzlist5">
    <w:name w:val="Akapit z listą5"/>
    <w:basedOn w:val="Normalny"/>
    <w:uiPriority w:val="34"/>
    <w:qFormat/>
    <w:rsid w:val="009D1B41"/>
    <w:pPr>
      <w:spacing w:after="120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ListParagraph1">
    <w:name w:val="List Paragraph1"/>
    <w:basedOn w:val="Normalny"/>
    <w:rsid w:val="009D1B41"/>
    <w:pPr>
      <w:suppressAutoHyphens/>
    </w:pPr>
    <w:rPr>
      <w:rFonts w:cs="Calibri"/>
      <w:kern w:val="1"/>
      <w:sz w:val="24"/>
      <w:szCs w:val="24"/>
      <w:lang w:eastAsia="ar-SA"/>
    </w:rPr>
  </w:style>
  <w:style w:type="paragraph" w:customStyle="1" w:styleId="Texte1xx">
    <w:name w:val="Texte 1.xx"/>
    <w:basedOn w:val="Normalny"/>
    <w:uiPriority w:val="99"/>
    <w:rsid w:val="009D1B41"/>
    <w:pPr>
      <w:suppressAutoHyphens/>
      <w:spacing w:before="120" w:after="120"/>
      <w:ind w:left="1418" w:firstLine="1"/>
      <w:jc w:val="both"/>
    </w:pPr>
    <w:rPr>
      <w:rFonts w:ascii="Arial" w:hAnsi="Arial"/>
      <w:sz w:val="22"/>
      <w:lang w:eastAsia="ar-SA"/>
    </w:rPr>
  </w:style>
  <w:style w:type="paragraph" w:customStyle="1" w:styleId="Akapitzlist11">
    <w:name w:val="Akapit z listą11"/>
    <w:basedOn w:val="Normalny"/>
    <w:uiPriority w:val="99"/>
    <w:rsid w:val="009D1B41"/>
    <w:pPr>
      <w:suppressAutoHyphens/>
      <w:spacing w:after="120" w:line="100" w:lineRule="atLeast"/>
      <w:ind w:left="720"/>
      <w:jc w:val="both"/>
    </w:pPr>
    <w:rPr>
      <w:rFonts w:ascii="Calibri" w:eastAsia="Calibri" w:hAnsi="Calibri"/>
      <w:kern w:val="1"/>
      <w:sz w:val="22"/>
      <w:szCs w:val="22"/>
      <w:lang w:eastAsia="ar-SA"/>
    </w:rPr>
  </w:style>
  <w:style w:type="character" w:customStyle="1" w:styleId="ng-binding">
    <w:name w:val="ng-binding"/>
    <w:basedOn w:val="Domylnaczcionkaakapitu"/>
    <w:rsid w:val="009D1B41"/>
  </w:style>
  <w:style w:type="numbering" w:customStyle="1" w:styleId="Bezlisty11">
    <w:name w:val="Bez listy11"/>
    <w:next w:val="Bezlisty"/>
    <w:uiPriority w:val="99"/>
    <w:semiHidden/>
    <w:unhideWhenUsed/>
    <w:rsid w:val="009D1B41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A6E20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6255D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0329C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991E76"/>
    <w:rPr>
      <w:color w:val="605E5C"/>
      <w:shd w:val="clear" w:color="auto" w:fill="E1DFDD"/>
    </w:rPr>
  </w:style>
  <w:style w:type="numbering" w:customStyle="1" w:styleId="Bezlisty2">
    <w:name w:val="Bez listy2"/>
    <w:next w:val="Bezlisty"/>
    <w:uiPriority w:val="99"/>
    <w:semiHidden/>
    <w:unhideWhenUsed/>
    <w:rsid w:val="00565DB4"/>
  </w:style>
  <w:style w:type="paragraph" w:customStyle="1" w:styleId="msonormal0">
    <w:name w:val="msonormal"/>
    <w:basedOn w:val="Normalny"/>
    <w:rsid w:val="00565DB4"/>
    <w:pPr>
      <w:spacing w:before="100" w:beforeAutospacing="1" w:after="100" w:afterAutospacing="1"/>
    </w:pPr>
    <w:rPr>
      <w:sz w:val="24"/>
      <w:szCs w:val="24"/>
    </w:rPr>
  </w:style>
  <w:style w:type="numbering" w:customStyle="1" w:styleId="Bezlisty3">
    <w:name w:val="Bez listy3"/>
    <w:next w:val="Bezlisty"/>
    <w:uiPriority w:val="99"/>
    <w:semiHidden/>
    <w:unhideWhenUsed/>
    <w:rsid w:val="0095598E"/>
  </w:style>
  <w:style w:type="numbering" w:customStyle="1" w:styleId="Bezlisty4">
    <w:name w:val="Bez listy4"/>
    <w:next w:val="Bezlisty"/>
    <w:uiPriority w:val="99"/>
    <w:semiHidden/>
    <w:unhideWhenUsed/>
    <w:rsid w:val="00B415A6"/>
  </w:style>
  <w:style w:type="numbering" w:customStyle="1" w:styleId="Bezlisty12">
    <w:name w:val="Bez listy12"/>
    <w:next w:val="Bezlisty"/>
    <w:uiPriority w:val="99"/>
    <w:semiHidden/>
    <w:unhideWhenUsed/>
    <w:rsid w:val="00B415A6"/>
  </w:style>
  <w:style w:type="numbering" w:customStyle="1" w:styleId="Bezlisty5">
    <w:name w:val="Bez listy5"/>
    <w:next w:val="Bezlisty"/>
    <w:uiPriority w:val="99"/>
    <w:semiHidden/>
    <w:unhideWhenUsed/>
    <w:rsid w:val="000D6826"/>
  </w:style>
  <w:style w:type="numbering" w:customStyle="1" w:styleId="Bezlisty13">
    <w:name w:val="Bez listy13"/>
    <w:next w:val="Bezlisty"/>
    <w:uiPriority w:val="99"/>
    <w:semiHidden/>
    <w:unhideWhenUsed/>
    <w:rsid w:val="000D68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3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57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55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95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016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43676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9011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3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83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22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11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37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050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472292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7262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9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3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27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08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7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8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7C00E5-4246-4A20-B384-56D107CCE1C5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37AB8267-8D7A-4582-8F2E-BF17F13D2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16306</TotalTime>
  <Pages>1</Pages>
  <Words>540</Words>
  <Characters>3243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jaworek4272</dc:creator>
  <cp:keywords/>
  <dc:description/>
  <cp:lastModifiedBy>Mikusek Anna</cp:lastModifiedBy>
  <cp:revision>1264</cp:revision>
  <cp:lastPrinted>2024-10-21T12:56:00Z</cp:lastPrinted>
  <dcterms:created xsi:type="dcterms:W3CDTF">2019-11-10T20:16:00Z</dcterms:created>
  <dcterms:modified xsi:type="dcterms:W3CDTF">2024-10-21T13:15:00Z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39cec3bb-04b1-4e4b-a48e-66120a65611e</vt:lpwstr>
  </property>
  <property fmtid="{D5CDD505-2E9C-101B-9397-08002B2CF9AE}" pid="3" name="bjSaver">
    <vt:lpwstr>RUK5M0Em0rl1wiGMIB/hadlGQfF8zLMy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